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A8" w:rsidRPr="002C1774" w:rsidRDefault="002C1774" w:rsidP="00FC69CA">
      <w:pPr>
        <w:pStyle w:val="Koptekst"/>
        <w:spacing w:line="276" w:lineRule="auto"/>
        <w:jc w:val="both"/>
        <w:rPr>
          <w:rFonts w:ascii="Verdana" w:hAnsi="Verdana"/>
          <w:b/>
          <w:sz w:val="18"/>
          <w:szCs w:val="18"/>
          <w:lang w:val="nl-NL"/>
        </w:rPr>
      </w:pPr>
      <w:r w:rsidRPr="002C1774">
        <w:rPr>
          <w:rFonts w:ascii="Verdana" w:hAnsi="Verdana"/>
          <w:b/>
          <w:sz w:val="18"/>
          <w:szCs w:val="18"/>
          <w:lang w:val="nl-NL"/>
        </w:rPr>
        <w:t>Mededelingen van de aanbestedende dienst:</w:t>
      </w:r>
    </w:p>
    <w:p w:rsidR="002C1774" w:rsidRDefault="002C1774" w:rsidP="00FC69CA">
      <w:pPr>
        <w:pStyle w:val="Koptekst"/>
        <w:spacing w:line="276" w:lineRule="auto"/>
        <w:jc w:val="both"/>
        <w:rPr>
          <w:rFonts w:ascii="Verdana" w:hAnsi="Verdana"/>
          <w:sz w:val="18"/>
          <w:szCs w:val="18"/>
          <w:lang w:val="nl-NL"/>
        </w:rPr>
      </w:pPr>
    </w:p>
    <w:p w:rsidR="00FD5309" w:rsidRPr="00C730AE" w:rsidRDefault="00A32071" w:rsidP="00FC69CA">
      <w:pPr>
        <w:pStyle w:val="Koptekst"/>
        <w:spacing w:line="276" w:lineRule="auto"/>
        <w:jc w:val="both"/>
        <w:rPr>
          <w:rFonts w:ascii="Verdana" w:hAnsi="Verdana"/>
          <w:sz w:val="18"/>
          <w:szCs w:val="18"/>
          <w:lang w:val="nl-NL"/>
        </w:rPr>
      </w:pPr>
      <w:r w:rsidRPr="00C730AE">
        <w:rPr>
          <w:rFonts w:ascii="Verdana" w:hAnsi="Verdana"/>
          <w:sz w:val="18"/>
          <w:szCs w:val="18"/>
          <w:lang w:val="nl-NL"/>
        </w:rPr>
        <w:t>Mededeling 1:</w:t>
      </w:r>
    </w:p>
    <w:p w:rsidR="005373AA" w:rsidRPr="00C730AE" w:rsidRDefault="005373AA" w:rsidP="00FC69CA">
      <w:pPr>
        <w:pStyle w:val="Koptekst"/>
        <w:spacing w:line="276" w:lineRule="auto"/>
        <w:jc w:val="both"/>
        <w:rPr>
          <w:rFonts w:ascii="Verdana" w:hAnsi="Verdana"/>
          <w:sz w:val="18"/>
          <w:szCs w:val="18"/>
          <w:u w:val="single"/>
          <w:lang w:val="nl-NL"/>
        </w:rPr>
      </w:pPr>
    </w:p>
    <w:p w:rsidR="00C730AE" w:rsidRPr="00C730AE" w:rsidRDefault="00C730AE" w:rsidP="00C730AE">
      <w:pPr>
        <w:pStyle w:val="Tekstzonderopmaak"/>
        <w:rPr>
          <w:rFonts w:ascii="Verdana" w:hAnsi="Verdana"/>
          <w:sz w:val="18"/>
          <w:szCs w:val="18"/>
        </w:rPr>
      </w:pPr>
      <w:r w:rsidRPr="00C730AE">
        <w:rPr>
          <w:rFonts w:ascii="Verdana" w:hAnsi="Verdana"/>
          <w:sz w:val="18"/>
          <w:szCs w:val="18"/>
        </w:rPr>
        <w:t xml:space="preserve">Inschrijvingsleidraad, eis: </w:t>
      </w:r>
    </w:p>
    <w:p w:rsidR="00C730AE" w:rsidRPr="00C730AE" w:rsidRDefault="00C730AE" w:rsidP="00C730AE">
      <w:pPr>
        <w:pStyle w:val="Tekstzonderopmaak"/>
        <w:rPr>
          <w:rFonts w:ascii="Verdana" w:hAnsi="Verdana"/>
          <w:sz w:val="18"/>
          <w:szCs w:val="18"/>
        </w:rPr>
      </w:pPr>
    </w:p>
    <w:p w:rsidR="00C730AE" w:rsidRPr="00C730AE" w:rsidRDefault="00C730AE" w:rsidP="00C730AE">
      <w:pPr>
        <w:pStyle w:val="Tekstzonderopmaak"/>
        <w:rPr>
          <w:rFonts w:ascii="Verdana" w:hAnsi="Verdana"/>
          <w:sz w:val="18"/>
          <w:szCs w:val="18"/>
        </w:rPr>
      </w:pPr>
      <w:r w:rsidRPr="00C730AE">
        <w:rPr>
          <w:rFonts w:ascii="Verdana" w:hAnsi="Verdana"/>
          <w:sz w:val="18"/>
          <w:szCs w:val="18"/>
        </w:rPr>
        <w:t>Par. 3.3.1.2 SCIOS certificering: (inschrijving op inspectieperceel I-1)</w:t>
      </w:r>
    </w:p>
    <w:p w:rsidR="00C730AE" w:rsidRPr="00C730AE" w:rsidRDefault="00C730AE" w:rsidP="00C730AE">
      <w:pPr>
        <w:pStyle w:val="Tekstzonderopmaak"/>
        <w:rPr>
          <w:rFonts w:ascii="Verdana" w:hAnsi="Verdana"/>
          <w:sz w:val="18"/>
          <w:szCs w:val="18"/>
        </w:rPr>
      </w:pPr>
    </w:p>
    <w:p w:rsidR="00C730AE" w:rsidRPr="00C730AE" w:rsidRDefault="00C730AE" w:rsidP="00C730AE">
      <w:pPr>
        <w:pStyle w:val="Tekstzonderopmaak"/>
        <w:rPr>
          <w:rFonts w:ascii="Verdana" w:hAnsi="Verdana"/>
          <w:sz w:val="18"/>
          <w:szCs w:val="18"/>
        </w:rPr>
      </w:pPr>
      <w:r w:rsidRPr="00C730AE">
        <w:rPr>
          <w:rFonts w:ascii="Verdana" w:hAnsi="Verdana"/>
          <w:sz w:val="18"/>
          <w:szCs w:val="18"/>
        </w:rPr>
        <w:t>Wijzigt in:</w:t>
      </w:r>
    </w:p>
    <w:p w:rsidR="00C730AE" w:rsidRPr="00C730AE" w:rsidRDefault="00C730AE" w:rsidP="00C730AE">
      <w:pPr>
        <w:pStyle w:val="Tekstzonderopmaak"/>
        <w:rPr>
          <w:rFonts w:ascii="Verdana" w:hAnsi="Verdana"/>
          <w:sz w:val="18"/>
          <w:szCs w:val="18"/>
        </w:rPr>
      </w:pPr>
    </w:p>
    <w:p w:rsidR="00C730AE" w:rsidRPr="00C730AE" w:rsidRDefault="00C730AE" w:rsidP="00C730AE">
      <w:pPr>
        <w:pStyle w:val="Tekstzonderopmaak"/>
        <w:rPr>
          <w:rFonts w:ascii="Verdana" w:hAnsi="Verdana"/>
          <w:sz w:val="18"/>
          <w:szCs w:val="18"/>
        </w:rPr>
      </w:pPr>
      <w:r w:rsidRPr="00C730AE">
        <w:rPr>
          <w:rFonts w:ascii="Verdana" w:hAnsi="Verdana"/>
          <w:sz w:val="18"/>
          <w:szCs w:val="18"/>
        </w:rPr>
        <w:t>De inschrijver dient te zijn gecertificeerd volgens het activiteitenbes</w:t>
      </w:r>
      <w:r>
        <w:rPr>
          <w:rFonts w:ascii="Verdana" w:hAnsi="Verdana"/>
          <w:sz w:val="18"/>
          <w:szCs w:val="18"/>
        </w:rPr>
        <w:t>luit 2013 voor de scope van de o</w:t>
      </w:r>
      <w:r w:rsidRPr="00C730AE">
        <w:rPr>
          <w:rFonts w:ascii="Verdana" w:hAnsi="Verdana"/>
          <w:sz w:val="18"/>
          <w:szCs w:val="18"/>
        </w:rPr>
        <w:t>pdracht op basis van de beoordelingsrichtlijn van de Stichting Inspectie en Onderhoud van Stookinstallaties.</w:t>
      </w:r>
    </w:p>
    <w:p w:rsidR="00C730AE" w:rsidRPr="00C730AE" w:rsidRDefault="00C730AE" w:rsidP="00C730AE">
      <w:pPr>
        <w:pStyle w:val="Tekstzonderopmaak"/>
        <w:rPr>
          <w:rFonts w:ascii="Verdana" w:hAnsi="Verdana"/>
          <w:sz w:val="18"/>
          <w:szCs w:val="18"/>
        </w:rPr>
      </w:pPr>
      <w:r w:rsidRPr="00C730AE">
        <w:rPr>
          <w:rFonts w:ascii="Verdana" w:hAnsi="Verdana"/>
          <w:sz w:val="18"/>
          <w:szCs w:val="18"/>
        </w:rPr>
        <w:t>Zij dient dus gecertificeerd te zijn voor de PI scopes van de aanwezige installaties.</w:t>
      </w:r>
    </w:p>
    <w:p w:rsidR="00C730AE" w:rsidRPr="00C730AE" w:rsidRDefault="00C730AE" w:rsidP="00C730AE">
      <w:pPr>
        <w:pStyle w:val="Tekstzonderopmaak"/>
        <w:rPr>
          <w:rFonts w:ascii="Verdana" w:hAnsi="Verdana"/>
          <w:sz w:val="18"/>
          <w:szCs w:val="18"/>
        </w:rPr>
      </w:pPr>
      <w:r w:rsidRPr="00C730AE">
        <w:rPr>
          <w:rFonts w:ascii="Verdana" w:hAnsi="Verdana"/>
          <w:sz w:val="18"/>
          <w:szCs w:val="18"/>
        </w:rPr>
        <w:t xml:space="preserve">Ten bewijze dient de laagste inschrijver na een hiertoe gedaan verzoek van de </w:t>
      </w:r>
      <w:proofErr w:type="spellStart"/>
      <w:r w:rsidRPr="00C730AE">
        <w:rPr>
          <w:rFonts w:ascii="Verdana" w:hAnsi="Verdana"/>
          <w:sz w:val="18"/>
          <w:szCs w:val="18"/>
        </w:rPr>
        <w:t>Aanbesteder</w:t>
      </w:r>
      <w:proofErr w:type="spellEnd"/>
      <w:r w:rsidRPr="00C730AE">
        <w:rPr>
          <w:rFonts w:ascii="Verdana" w:hAnsi="Verdana"/>
          <w:sz w:val="18"/>
          <w:szCs w:val="18"/>
        </w:rPr>
        <w:t xml:space="preserve"> binnen 7 kalenderdagen een kopie van het certificaat te overleggen.</w:t>
      </w:r>
    </w:p>
    <w:p w:rsidR="00C730AE" w:rsidRPr="00C730AE" w:rsidRDefault="00C730AE" w:rsidP="00C730AE">
      <w:pPr>
        <w:pStyle w:val="Tekstzonderopmaak"/>
        <w:rPr>
          <w:rFonts w:ascii="Verdana" w:hAnsi="Verdana"/>
          <w:sz w:val="18"/>
          <w:szCs w:val="18"/>
        </w:rPr>
      </w:pPr>
    </w:p>
    <w:p w:rsidR="00C730AE" w:rsidRPr="00C730AE" w:rsidRDefault="00C730AE" w:rsidP="00C730AE">
      <w:pPr>
        <w:pStyle w:val="Tekstzonderopmaak"/>
        <w:rPr>
          <w:rFonts w:ascii="Verdana" w:hAnsi="Verdana"/>
          <w:sz w:val="18"/>
          <w:szCs w:val="18"/>
        </w:rPr>
      </w:pPr>
    </w:p>
    <w:p w:rsidR="00C730AE" w:rsidRPr="00C730AE" w:rsidRDefault="00C730AE" w:rsidP="00C730AE">
      <w:pPr>
        <w:pStyle w:val="Tekstzonderopmaak"/>
        <w:rPr>
          <w:rFonts w:ascii="Verdana" w:hAnsi="Verdana"/>
          <w:sz w:val="18"/>
          <w:szCs w:val="18"/>
        </w:rPr>
      </w:pPr>
      <w:r w:rsidRPr="00C730AE">
        <w:rPr>
          <w:rFonts w:ascii="Verdana" w:hAnsi="Verdana"/>
          <w:sz w:val="18"/>
          <w:szCs w:val="18"/>
        </w:rPr>
        <w:t xml:space="preserve">Inschrijvingsleidraad, eis: </w:t>
      </w:r>
    </w:p>
    <w:p w:rsidR="00C730AE" w:rsidRPr="00C730AE" w:rsidRDefault="00C730AE" w:rsidP="00C730AE">
      <w:pPr>
        <w:pStyle w:val="Tekstzonderopmaak"/>
        <w:rPr>
          <w:rFonts w:ascii="Verdana" w:hAnsi="Verdana"/>
          <w:sz w:val="18"/>
          <w:szCs w:val="18"/>
        </w:rPr>
      </w:pPr>
    </w:p>
    <w:p w:rsidR="00C730AE" w:rsidRPr="00C730AE" w:rsidRDefault="00C730AE" w:rsidP="00C730AE">
      <w:pPr>
        <w:pStyle w:val="Tekstzonderopmaak"/>
        <w:rPr>
          <w:rFonts w:ascii="Verdana" w:hAnsi="Verdana"/>
          <w:sz w:val="18"/>
          <w:szCs w:val="18"/>
        </w:rPr>
      </w:pPr>
      <w:r w:rsidRPr="00C730AE">
        <w:rPr>
          <w:rFonts w:ascii="Verdana" w:hAnsi="Verdana"/>
          <w:sz w:val="18"/>
          <w:szCs w:val="18"/>
        </w:rPr>
        <w:t>Par. 3.3.2.2 SCIOS certificering: (inschrijving op onderhoudsperceel/onderhoudspercelen)</w:t>
      </w:r>
    </w:p>
    <w:p w:rsidR="00C730AE" w:rsidRPr="00C730AE" w:rsidRDefault="00C730AE" w:rsidP="00C730AE">
      <w:pPr>
        <w:pStyle w:val="Tekstzonderopmaak"/>
        <w:rPr>
          <w:rFonts w:ascii="Verdana" w:hAnsi="Verdana"/>
          <w:sz w:val="18"/>
          <w:szCs w:val="18"/>
        </w:rPr>
      </w:pPr>
    </w:p>
    <w:p w:rsidR="00C730AE" w:rsidRPr="00C730AE" w:rsidRDefault="00C730AE" w:rsidP="00C730AE">
      <w:pPr>
        <w:pStyle w:val="Tekstzonderopmaak"/>
        <w:rPr>
          <w:rFonts w:ascii="Verdana" w:hAnsi="Verdana"/>
          <w:sz w:val="18"/>
          <w:szCs w:val="18"/>
        </w:rPr>
      </w:pPr>
      <w:r w:rsidRPr="00C730AE">
        <w:rPr>
          <w:rFonts w:ascii="Verdana" w:hAnsi="Verdana"/>
          <w:sz w:val="18"/>
          <w:szCs w:val="18"/>
        </w:rPr>
        <w:t>Wijzigt in:</w:t>
      </w:r>
    </w:p>
    <w:p w:rsidR="00C730AE" w:rsidRPr="00C730AE" w:rsidRDefault="00C730AE" w:rsidP="00C730AE">
      <w:pPr>
        <w:pStyle w:val="Tekstzonderopmaak"/>
        <w:rPr>
          <w:rFonts w:ascii="Verdana" w:hAnsi="Verdana"/>
          <w:sz w:val="18"/>
          <w:szCs w:val="18"/>
        </w:rPr>
      </w:pPr>
    </w:p>
    <w:p w:rsidR="00C730AE" w:rsidRPr="00C730AE" w:rsidRDefault="00C730AE" w:rsidP="00C730AE">
      <w:pPr>
        <w:pStyle w:val="Tekstzonderopmaak"/>
        <w:rPr>
          <w:rFonts w:ascii="Verdana" w:hAnsi="Verdana"/>
          <w:sz w:val="18"/>
          <w:szCs w:val="18"/>
        </w:rPr>
      </w:pPr>
      <w:r w:rsidRPr="00C730AE">
        <w:rPr>
          <w:rFonts w:ascii="Verdana" w:hAnsi="Verdana"/>
          <w:sz w:val="18"/>
          <w:szCs w:val="18"/>
        </w:rPr>
        <w:t>De inschrijver dient te zijn gecertificeerd volgens het activiteitenbes</w:t>
      </w:r>
      <w:r>
        <w:rPr>
          <w:rFonts w:ascii="Verdana" w:hAnsi="Verdana"/>
          <w:sz w:val="18"/>
          <w:szCs w:val="18"/>
        </w:rPr>
        <w:t>luit 2013 voor de scope van de o</w:t>
      </w:r>
      <w:r w:rsidRPr="00C730AE">
        <w:rPr>
          <w:rFonts w:ascii="Verdana" w:hAnsi="Verdana"/>
          <w:sz w:val="18"/>
          <w:szCs w:val="18"/>
        </w:rPr>
        <w:t>pdracht van de percelen waarvoor zij inschrijft op basis van de beoordelingsrichtlijn van de Stichting Inspectie en Onderhoud van Stookinstallaties.</w:t>
      </w:r>
    </w:p>
    <w:p w:rsidR="00C730AE" w:rsidRPr="00C730AE" w:rsidRDefault="00C730AE" w:rsidP="00C730AE">
      <w:pPr>
        <w:pStyle w:val="Tekstzonderopmaak"/>
        <w:rPr>
          <w:rFonts w:ascii="Verdana" w:hAnsi="Verdana"/>
          <w:sz w:val="18"/>
          <w:szCs w:val="18"/>
        </w:rPr>
      </w:pPr>
      <w:r w:rsidRPr="00C730AE">
        <w:rPr>
          <w:rFonts w:ascii="Verdana" w:hAnsi="Verdana"/>
          <w:sz w:val="18"/>
          <w:szCs w:val="18"/>
        </w:rPr>
        <w:t>Zij dient dus gecertificeerd te zijn voor de PO scopes waar in het betreffende perceel/percelen installaties van aanwezig zijn.</w:t>
      </w:r>
    </w:p>
    <w:p w:rsidR="00C730AE" w:rsidRPr="00C730AE" w:rsidRDefault="00C730AE" w:rsidP="00C730AE">
      <w:pPr>
        <w:pStyle w:val="Tekstzonderopmaak"/>
        <w:rPr>
          <w:rFonts w:ascii="Verdana" w:hAnsi="Verdana"/>
          <w:sz w:val="18"/>
          <w:szCs w:val="18"/>
        </w:rPr>
      </w:pPr>
      <w:r w:rsidRPr="00C730AE">
        <w:rPr>
          <w:rFonts w:ascii="Verdana" w:hAnsi="Verdana"/>
          <w:sz w:val="18"/>
          <w:szCs w:val="18"/>
        </w:rPr>
        <w:t xml:space="preserve">Ten bewijze dient de laagste inschrijver na een hiertoe gedaan verzoek van de </w:t>
      </w:r>
      <w:proofErr w:type="spellStart"/>
      <w:r w:rsidRPr="00C730AE">
        <w:rPr>
          <w:rFonts w:ascii="Verdana" w:hAnsi="Verdana"/>
          <w:sz w:val="18"/>
          <w:szCs w:val="18"/>
        </w:rPr>
        <w:t>Aanbesteder</w:t>
      </w:r>
      <w:proofErr w:type="spellEnd"/>
      <w:r w:rsidRPr="00C730AE">
        <w:rPr>
          <w:rFonts w:ascii="Verdana" w:hAnsi="Verdana"/>
          <w:sz w:val="18"/>
          <w:szCs w:val="18"/>
        </w:rPr>
        <w:t xml:space="preserve"> binnen 7 kalenderdagen een kopie van het certificaat te overleggen.</w:t>
      </w:r>
    </w:p>
    <w:p w:rsidR="00C730AE" w:rsidRDefault="00C730AE" w:rsidP="00C730AE">
      <w:pPr>
        <w:pStyle w:val="Tekstzonderopmaak"/>
      </w:pPr>
    </w:p>
    <w:p w:rsidR="00C21128" w:rsidRPr="00A215EB" w:rsidRDefault="00C21128" w:rsidP="00FC69CA">
      <w:pPr>
        <w:pStyle w:val="Koptekst"/>
        <w:spacing w:line="276" w:lineRule="auto"/>
        <w:jc w:val="both"/>
        <w:rPr>
          <w:rFonts w:ascii="Verdana" w:hAnsi="Verdana"/>
          <w:sz w:val="18"/>
          <w:szCs w:val="18"/>
          <w:lang w:val="nl-NL"/>
        </w:rPr>
      </w:pPr>
    </w:p>
    <w:p w:rsidR="002C1774" w:rsidRPr="00A215EB" w:rsidRDefault="002C1774" w:rsidP="00FC69CA">
      <w:pPr>
        <w:pStyle w:val="Koptekst"/>
        <w:spacing w:line="276" w:lineRule="auto"/>
        <w:jc w:val="both"/>
        <w:rPr>
          <w:rFonts w:ascii="Verdana" w:hAnsi="Verdana"/>
          <w:b/>
          <w:sz w:val="18"/>
          <w:szCs w:val="18"/>
          <w:lang w:val="nl-NL"/>
        </w:rPr>
      </w:pPr>
      <w:r w:rsidRPr="00A215EB">
        <w:rPr>
          <w:rFonts w:ascii="Verdana" w:hAnsi="Verdana"/>
          <w:b/>
          <w:sz w:val="18"/>
          <w:szCs w:val="18"/>
          <w:lang w:val="nl-NL"/>
        </w:rPr>
        <w:t>Vragen van de gegadigden:</w:t>
      </w:r>
    </w:p>
    <w:p w:rsidR="002B15A8" w:rsidRPr="00A215EB" w:rsidRDefault="002B15A8" w:rsidP="00FC69CA">
      <w:pPr>
        <w:spacing w:line="276" w:lineRule="auto"/>
        <w:jc w:val="both"/>
        <w:rPr>
          <w:rFonts w:ascii="Verdana" w:hAnsi="Verdana"/>
          <w:sz w:val="18"/>
          <w:szCs w:val="18"/>
          <w:lang w:val="nl-NL"/>
        </w:rPr>
      </w:pPr>
    </w:p>
    <w:p w:rsidR="000C7A16" w:rsidRPr="00937695" w:rsidRDefault="00C21128" w:rsidP="00FC69CA">
      <w:pPr>
        <w:numPr>
          <w:ilvl w:val="0"/>
          <w:numId w:val="12"/>
        </w:numPr>
        <w:spacing w:line="276" w:lineRule="auto"/>
        <w:jc w:val="both"/>
        <w:rPr>
          <w:rFonts w:ascii="Verdana" w:hAnsi="Verdana"/>
          <w:sz w:val="18"/>
          <w:szCs w:val="18"/>
          <w:lang w:val="nl-NL"/>
        </w:rPr>
      </w:pPr>
      <w:r w:rsidRPr="00937695">
        <w:rPr>
          <w:rFonts w:ascii="Verdana" w:hAnsi="Verdana"/>
          <w:sz w:val="18"/>
          <w:szCs w:val="18"/>
          <w:lang w:val="nl-NL"/>
        </w:rPr>
        <w:t>Vraag:</w:t>
      </w:r>
      <w:r w:rsidR="0096296E" w:rsidRPr="00937695">
        <w:rPr>
          <w:rFonts w:ascii="Verdana" w:hAnsi="Verdana"/>
          <w:sz w:val="18"/>
          <w:szCs w:val="18"/>
          <w:lang w:val="nl-NL"/>
        </w:rPr>
        <w:t xml:space="preserve"> </w:t>
      </w:r>
      <w:r w:rsidR="000C7A16" w:rsidRPr="00937695">
        <w:rPr>
          <w:rFonts w:ascii="Verdana" w:hAnsi="Verdana"/>
          <w:sz w:val="18"/>
          <w:szCs w:val="18"/>
          <w:lang w:val="nl-NL"/>
        </w:rPr>
        <w:t xml:space="preserve"> </w:t>
      </w:r>
      <w:r w:rsidR="000C7A16" w:rsidRPr="00937695">
        <w:rPr>
          <w:rFonts w:ascii="Verdana" w:hAnsi="Verdana"/>
          <w:sz w:val="18"/>
          <w:szCs w:val="18"/>
          <w:u w:val="single"/>
          <w:lang w:val="nl-NL"/>
        </w:rPr>
        <w:t>Inschrijvingsleidraad, Par. 3.3.2.2.</w:t>
      </w:r>
      <w:r w:rsidR="000C7A16" w:rsidRPr="00937695">
        <w:rPr>
          <w:rFonts w:ascii="Verdana" w:hAnsi="Verdana"/>
          <w:sz w:val="18"/>
          <w:szCs w:val="18"/>
          <w:lang w:val="nl-NL"/>
        </w:rPr>
        <w:t xml:space="preserve"> U stelt hier een minimum eis voor alle scopes op gebied van PO. Nu willen wij inschrijven voor alleen perceel O-3 Rayon Den Helder. In dit Rayon staan alleen ketels welke vallen </w:t>
      </w:r>
      <w:r w:rsidR="000C7A16" w:rsidRPr="00937695">
        <w:rPr>
          <w:rFonts w:ascii="Verdana" w:hAnsi="Verdana"/>
          <w:sz w:val="18"/>
          <w:szCs w:val="18"/>
          <w:lang w:val="nl-NL"/>
        </w:rPr>
        <w:lastRenderedPageBreak/>
        <w:t>onder scope 1, 2, 3 en 7a (7a zijn de gas binnen leidingen). Kunnen de eisen zodanig worden bijgesteld dat je alleen gecertificeerd moet zijn voor de scope(s) die gelden voor de toestellen op het perceel?</w:t>
      </w:r>
    </w:p>
    <w:p w:rsidR="00C21128" w:rsidRPr="00937695" w:rsidRDefault="00C21128" w:rsidP="00937695">
      <w:pPr>
        <w:spacing w:line="276" w:lineRule="auto"/>
        <w:ind w:left="284"/>
        <w:jc w:val="both"/>
        <w:rPr>
          <w:rFonts w:ascii="Verdana" w:hAnsi="Verdana"/>
          <w:b/>
          <w:i/>
          <w:sz w:val="18"/>
          <w:szCs w:val="18"/>
          <w:lang w:val="nl-NL"/>
        </w:rPr>
      </w:pPr>
      <w:r w:rsidRPr="00937695">
        <w:rPr>
          <w:rFonts w:ascii="Verdana" w:hAnsi="Verdana"/>
          <w:b/>
          <w:i/>
          <w:sz w:val="18"/>
          <w:szCs w:val="18"/>
          <w:lang w:val="nl-NL"/>
        </w:rPr>
        <w:t xml:space="preserve">Antwoord: </w:t>
      </w:r>
      <w:r w:rsidR="00937695" w:rsidRPr="00937695">
        <w:rPr>
          <w:rFonts w:ascii="Verdana" w:hAnsi="Verdana"/>
          <w:b/>
          <w:i/>
          <w:sz w:val="18"/>
          <w:szCs w:val="18"/>
          <w:lang w:val="nl-NL"/>
        </w:rPr>
        <w:t>de opdrachtnemer moet gecertificeerd zijn voor de scopes die gelden voor de toestellen in het betreffende perceel</w:t>
      </w:r>
    </w:p>
    <w:p w:rsidR="00C21128" w:rsidRPr="009E3589" w:rsidRDefault="00C21128" w:rsidP="00FC69CA">
      <w:pPr>
        <w:spacing w:line="276" w:lineRule="auto"/>
        <w:jc w:val="both"/>
        <w:rPr>
          <w:rFonts w:ascii="Verdana" w:hAnsi="Verdana"/>
          <w:sz w:val="18"/>
          <w:szCs w:val="18"/>
          <w:lang w:val="nl-NL"/>
        </w:rPr>
      </w:pPr>
    </w:p>
    <w:p w:rsidR="000C7A16" w:rsidRPr="009E3589" w:rsidRDefault="00C21128" w:rsidP="00FC69CA">
      <w:pPr>
        <w:numPr>
          <w:ilvl w:val="0"/>
          <w:numId w:val="12"/>
        </w:numPr>
        <w:spacing w:line="276" w:lineRule="auto"/>
        <w:jc w:val="both"/>
        <w:rPr>
          <w:rFonts w:ascii="Verdana" w:hAnsi="Verdana" w:cs="Calibri"/>
          <w:sz w:val="18"/>
          <w:szCs w:val="18"/>
          <w:lang w:val="nl-NL"/>
        </w:rPr>
      </w:pPr>
      <w:r w:rsidRPr="009E3589">
        <w:rPr>
          <w:rFonts w:ascii="Verdana" w:hAnsi="Verdana"/>
          <w:sz w:val="18"/>
          <w:szCs w:val="18"/>
          <w:lang w:val="nl-NL"/>
        </w:rPr>
        <w:t>Vraag:</w:t>
      </w:r>
      <w:r w:rsidR="009F2E2B" w:rsidRPr="009E3589">
        <w:rPr>
          <w:rFonts w:ascii="Verdana" w:hAnsi="Verdana"/>
          <w:sz w:val="18"/>
          <w:szCs w:val="18"/>
          <w:lang w:val="nl-NL"/>
        </w:rPr>
        <w:t xml:space="preserve"> </w:t>
      </w:r>
      <w:r w:rsidR="000C7A16" w:rsidRPr="009E3589">
        <w:rPr>
          <w:rFonts w:ascii="Verdana" w:hAnsi="Verdana"/>
          <w:sz w:val="18"/>
          <w:szCs w:val="18"/>
          <w:u w:val="single"/>
          <w:lang w:val="nl-NL"/>
        </w:rPr>
        <w:t>Inschrijvingsleidraad, Par. 3.3.2.2.</w:t>
      </w:r>
      <w:r w:rsidR="000C7A16" w:rsidRPr="009E3589">
        <w:rPr>
          <w:rFonts w:ascii="Verdana" w:hAnsi="Verdana"/>
          <w:sz w:val="18"/>
          <w:szCs w:val="18"/>
          <w:lang w:val="nl-NL"/>
        </w:rPr>
        <w:t xml:space="preserve">  U stelt ook de eis voor de scope 7, echter in uw toestellen overzicht en werkomschrijving wordt niet gesproken over gasleiding onderhoud en keuring van gasleidingen. Volgens ons is er ook geen scope 7 voor PO maar alleen scope 7 PI. Wij nemen dan ook aan deze eis / voorwaarde komt te vervallen voor het onderhoud (PO)?</w:t>
      </w:r>
    </w:p>
    <w:p w:rsidR="00C21128" w:rsidRPr="009E3589" w:rsidRDefault="00C21128" w:rsidP="00FC69CA">
      <w:pPr>
        <w:spacing w:line="276" w:lineRule="auto"/>
        <w:ind w:firstLine="284"/>
        <w:jc w:val="both"/>
        <w:rPr>
          <w:rFonts w:ascii="Verdana" w:hAnsi="Verdana"/>
          <w:b/>
          <w:i/>
          <w:sz w:val="18"/>
          <w:szCs w:val="18"/>
          <w:lang w:val="nl-NL"/>
        </w:rPr>
      </w:pPr>
      <w:r w:rsidRPr="009E3589">
        <w:rPr>
          <w:rFonts w:ascii="Verdana" w:hAnsi="Verdana"/>
          <w:b/>
          <w:i/>
          <w:sz w:val="18"/>
          <w:szCs w:val="18"/>
          <w:lang w:val="nl-NL"/>
        </w:rPr>
        <w:t xml:space="preserve">Antwoord: </w:t>
      </w:r>
      <w:r w:rsidR="009E3589" w:rsidRPr="009E3589">
        <w:rPr>
          <w:rFonts w:ascii="Verdana" w:hAnsi="Verdana"/>
          <w:b/>
          <w:i/>
          <w:sz w:val="18"/>
          <w:szCs w:val="18"/>
          <w:lang w:val="nl-NL"/>
        </w:rPr>
        <w:t>Scope 7 geldt alleen voor de PI</w:t>
      </w:r>
    </w:p>
    <w:p w:rsidR="009F2E2B" w:rsidRPr="00A215EB" w:rsidRDefault="009F2E2B" w:rsidP="00FC69CA">
      <w:pPr>
        <w:spacing w:line="276" w:lineRule="auto"/>
        <w:jc w:val="both"/>
        <w:rPr>
          <w:rFonts w:ascii="Verdana" w:hAnsi="Verdana"/>
          <w:sz w:val="18"/>
          <w:szCs w:val="18"/>
          <w:lang w:val="nl-NL"/>
        </w:rPr>
      </w:pPr>
    </w:p>
    <w:p w:rsidR="000C7A16" w:rsidRPr="00A23632" w:rsidRDefault="00C21128" w:rsidP="00FC69CA">
      <w:pPr>
        <w:numPr>
          <w:ilvl w:val="0"/>
          <w:numId w:val="12"/>
        </w:numPr>
        <w:spacing w:line="276" w:lineRule="auto"/>
        <w:jc w:val="both"/>
        <w:rPr>
          <w:rFonts w:ascii="Verdana" w:hAnsi="Verdana"/>
          <w:b/>
          <w:i/>
          <w:sz w:val="18"/>
          <w:szCs w:val="18"/>
          <w:lang w:val="nl-NL"/>
        </w:rPr>
      </w:pPr>
      <w:r w:rsidRPr="00A23632">
        <w:rPr>
          <w:rFonts w:ascii="Verdana" w:hAnsi="Verdana"/>
          <w:sz w:val="18"/>
          <w:szCs w:val="18"/>
          <w:lang w:val="nl-NL"/>
        </w:rPr>
        <w:t>Vraag:</w:t>
      </w:r>
      <w:r w:rsidR="009F2E2B" w:rsidRPr="00A23632">
        <w:rPr>
          <w:rFonts w:ascii="Verdana" w:hAnsi="Verdana"/>
          <w:sz w:val="18"/>
          <w:szCs w:val="18"/>
          <w:lang w:val="nl-NL"/>
        </w:rPr>
        <w:t xml:space="preserve"> </w:t>
      </w:r>
      <w:r w:rsidR="000C7A16" w:rsidRPr="00A23632">
        <w:rPr>
          <w:rFonts w:ascii="Verdana" w:hAnsi="Verdana"/>
          <w:sz w:val="18"/>
          <w:szCs w:val="18"/>
          <w:u w:val="single"/>
          <w:lang w:val="nl-NL"/>
        </w:rPr>
        <w:t>Werkomschrijving Par. 6, blz. 3 :</w:t>
      </w:r>
      <w:r w:rsidR="000C7A16" w:rsidRPr="00A23632">
        <w:rPr>
          <w:rFonts w:ascii="Verdana" w:hAnsi="Verdana"/>
          <w:sz w:val="18"/>
          <w:szCs w:val="18"/>
          <w:lang w:val="nl-NL"/>
        </w:rPr>
        <w:t xml:space="preserve"> Kunt u, per perceel,  aangeven om hoeveel bouwkundige schoorstenen het hier gaat? </w:t>
      </w:r>
    </w:p>
    <w:p w:rsidR="00EF3760" w:rsidRPr="00A23632" w:rsidRDefault="00C21128" w:rsidP="00A23632">
      <w:pPr>
        <w:spacing w:line="276" w:lineRule="auto"/>
        <w:ind w:left="284"/>
        <w:jc w:val="both"/>
        <w:rPr>
          <w:rFonts w:ascii="Verdana" w:hAnsi="Verdana"/>
          <w:b/>
          <w:i/>
          <w:sz w:val="18"/>
          <w:szCs w:val="18"/>
          <w:lang w:val="nl-NL"/>
        </w:rPr>
      </w:pPr>
      <w:r w:rsidRPr="00A23632">
        <w:rPr>
          <w:rFonts w:ascii="Verdana" w:hAnsi="Verdana"/>
          <w:b/>
          <w:i/>
          <w:sz w:val="18"/>
          <w:szCs w:val="18"/>
          <w:lang w:val="nl-NL"/>
        </w:rPr>
        <w:t>Antwoord</w:t>
      </w:r>
      <w:r w:rsidR="005B3853" w:rsidRPr="00A23632">
        <w:rPr>
          <w:rFonts w:ascii="Verdana" w:hAnsi="Verdana"/>
          <w:b/>
          <w:i/>
          <w:sz w:val="18"/>
          <w:szCs w:val="18"/>
          <w:lang w:val="nl-NL"/>
        </w:rPr>
        <w:t xml:space="preserve">: </w:t>
      </w:r>
      <w:r w:rsidR="00A23632" w:rsidRPr="00A23632">
        <w:rPr>
          <w:rFonts w:ascii="Verdana" w:hAnsi="Verdana"/>
          <w:b/>
          <w:i/>
          <w:sz w:val="18"/>
          <w:szCs w:val="18"/>
          <w:lang w:val="nl-NL"/>
        </w:rPr>
        <w:t>nee, kosten voor het reinigen van de schoorstenen hoeft niet in de inschrijvingssom te worden opgenomen. Indien van toepassing wordt hier achteraf opdracht voor verstrekt</w:t>
      </w:r>
    </w:p>
    <w:p w:rsidR="00EF3760" w:rsidRPr="00A215EB" w:rsidRDefault="00EF3760" w:rsidP="00FC69CA">
      <w:pPr>
        <w:spacing w:line="276" w:lineRule="auto"/>
        <w:jc w:val="both"/>
        <w:rPr>
          <w:rFonts w:ascii="Verdana" w:hAnsi="Verdana"/>
          <w:b/>
          <w:i/>
          <w:sz w:val="18"/>
          <w:szCs w:val="18"/>
          <w:lang w:val="nl-NL"/>
        </w:rPr>
      </w:pPr>
    </w:p>
    <w:p w:rsidR="000C7A16" w:rsidRPr="00A215EB" w:rsidRDefault="000C7A16" w:rsidP="00FC69CA">
      <w:pPr>
        <w:numPr>
          <w:ilvl w:val="0"/>
          <w:numId w:val="12"/>
        </w:numPr>
        <w:tabs>
          <w:tab w:val="clear" w:pos="644"/>
          <w:tab w:val="num" w:pos="360"/>
        </w:tabs>
        <w:spacing w:line="276" w:lineRule="auto"/>
        <w:ind w:left="360"/>
        <w:jc w:val="both"/>
        <w:rPr>
          <w:rFonts w:ascii="Verdana" w:hAnsi="Verdana"/>
          <w:sz w:val="18"/>
          <w:szCs w:val="18"/>
          <w:lang w:val="nl-NL"/>
        </w:rPr>
      </w:pPr>
      <w:r w:rsidRPr="00A215EB">
        <w:rPr>
          <w:rFonts w:ascii="Verdana" w:hAnsi="Verdana"/>
          <w:sz w:val="18"/>
          <w:szCs w:val="18"/>
          <w:lang w:val="nl-NL"/>
        </w:rPr>
        <w:t xml:space="preserve">Vraag:  </w:t>
      </w:r>
      <w:r w:rsidRPr="00A215EB">
        <w:rPr>
          <w:rFonts w:ascii="Verdana" w:hAnsi="Verdana"/>
          <w:sz w:val="18"/>
          <w:szCs w:val="18"/>
          <w:u w:val="single"/>
          <w:lang w:val="nl-NL"/>
        </w:rPr>
        <w:t>perceel I-1: Inspecties stookinstallaties in heel Nederland</w:t>
      </w:r>
    </w:p>
    <w:p w:rsidR="000C7A16" w:rsidRPr="00A215EB" w:rsidRDefault="000C7A16" w:rsidP="00FC69CA">
      <w:pPr>
        <w:pStyle w:val="Lijstalinea"/>
        <w:spacing w:line="276" w:lineRule="auto"/>
        <w:ind w:left="360"/>
        <w:rPr>
          <w:rFonts w:ascii="Verdana" w:hAnsi="Verdana"/>
          <w:sz w:val="18"/>
          <w:szCs w:val="18"/>
        </w:rPr>
      </w:pPr>
      <w:r w:rsidRPr="00A215EB">
        <w:rPr>
          <w:rFonts w:ascii="Verdana" w:hAnsi="Verdana"/>
          <w:sz w:val="18"/>
          <w:szCs w:val="18"/>
        </w:rPr>
        <w:t xml:space="preserve">Is het de bedoeling dat tijdens de inspectie de afstelwaarden door het </w:t>
      </w:r>
      <w:r w:rsidR="000703C3">
        <w:rPr>
          <w:rFonts w:ascii="Verdana" w:hAnsi="Verdana"/>
          <w:sz w:val="18"/>
          <w:szCs w:val="18"/>
        </w:rPr>
        <w:t>i</w:t>
      </w:r>
      <w:r w:rsidRPr="00A215EB">
        <w:rPr>
          <w:rFonts w:ascii="Verdana" w:hAnsi="Verdana"/>
          <w:sz w:val="18"/>
          <w:szCs w:val="18"/>
        </w:rPr>
        <w:t>nspectiebedrijf worden aangepast, of dient het inspectiebedrijf de afstelwaarden te controleren en deze te vermelden in het verslag?</w:t>
      </w:r>
    </w:p>
    <w:p w:rsidR="000C7A16" w:rsidRPr="00A215EB" w:rsidRDefault="000C7A16" w:rsidP="008A6229">
      <w:pPr>
        <w:spacing w:line="276" w:lineRule="auto"/>
        <w:ind w:left="284"/>
        <w:jc w:val="both"/>
        <w:rPr>
          <w:rFonts w:ascii="Verdana" w:hAnsi="Verdana"/>
          <w:b/>
          <w:i/>
          <w:sz w:val="18"/>
          <w:szCs w:val="18"/>
          <w:lang w:val="nl-NL"/>
        </w:rPr>
      </w:pPr>
      <w:r w:rsidRPr="00A215EB">
        <w:rPr>
          <w:rFonts w:ascii="Verdana" w:hAnsi="Verdana"/>
          <w:b/>
          <w:i/>
          <w:sz w:val="18"/>
          <w:szCs w:val="18"/>
          <w:lang w:val="nl-NL"/>
        </w:rPr>
        <w:t xml:space="preserve">Antwoord: </w:t>
      </w:r>
      <w:r w:rsidR="008A6229">
        <w:rPr>
          <w:rFonts w:ascii="Verdana" w:hAnsi="Verdana"/>
          <w:b/>
          <w:i/>
          <w:sz w:val="18"/>
          <w:szCs w:val="18"/>
          <w:lang w:val="nl-NL"/>
        </w:rPr>
        <w:t xml:space="preserve">bij afwijkingen van </w:t>
      </w:r>
      <w:r w:rsidR="009F7DF4">
        <w:rPr>
          <w:rFonts w:ascii="Verdana" w:hAnsi="Verdana"/>
          <w:b/>
          <w:i/>
          <w:sz w:val="18"/>
          <w:szCs w:val="18"/>
          <w:lang w:val="nl-NL"/>
        </w:rPr>
        <w:t>meer dan 1% van de door de fabrikant aangeven</w:t>
      </w:r>
      <w:r w:rsidR="008A6229">
        <w:rPr>
          <w:rFonts w:ascii="Verdana" w:hAnsi="Verdana"/>
          <w:b/>
          <w:i/>
          <w:sz w:val="18"/>
          <w:szCs w:val="18"/>
          <w:lang w:val="nl-NL"/>
        </w:rPr>
        <w:t xml:space="preserve"> afstelwaarden dienen deze direct te worden gewijzigd</w:t>
      </w:r>
    </w:p>
    <w:p w:rsidR="000C7A16" w:rsidRPr="00A215EB" w:rsidRDefault="000C7A16" w:rsidP="00FC69CA">
      <w:pPr>
        <w:spacing w:line="276" w:lineRule="auto"/>
        <w:jc w:val="both"/>
        <w:rPr>
          <w:rFonts w:ascii="Verdana" w:hAnsi="Verdana"/>
          <w:sz w:val="18"/>
          <w:szCs w:val="18"/>
          <w:lang w:val="nl-NL"/>
        </w:rPr>
      </w:pPr>
    </w:p>
    <w:p w:rsidR="000C7A16" w:rsidRPr="00A215EB" w:rsidRDefault="000C7A16" w:rsidP="00FC69CA">
      <w:pPr>
        <w:pStyle w:val="Lijstalinea"/>
        <w:numPr>
          <w:ilvl w:val="0"/>
          <w:numId w:val="12"/>
        </w:numPr>
        <w:spacing w:line="276" w:lineRule="auto"/>
        <w:rPr>
          <w:rFonts w:ascii="Verdana" w:hAnsi="Verdana"/>
          <w:sz w:val="18"/>
          <w:szCs w:val="18"/>
        </w:rPr>
      </w:pPr>
      <w:r w:rsidRPr="00A215EB">
        <w:rPr>
          <w:rFonts w:ascii="Verdana" w:hAnsi="Verdana"/>
          <w:sz w:val="18"/>
          <w:szCs w:val="18"/>
        </w:rPr>
        <w:t xml:space="preserve">Vraag:  </w:t>
      </w:r>
      <w:r w:rsidRPr="00A215EB">
        <w:rPr>
          <w:rFonts w:ascii="Verdana" w:hAnsi="Verdana"/>
          <w:sz w:val="18"/>
          <w:szCs w:val="18"/>
          <w:u w:val="single"/>
        </w:rPr>
        <w:t xml:space="preserve">perceel I-1: Inspecties stookinstallaties in heel Nederland; </w:t>
      </w:r>
      <w:r w:rsidRPr="00A215EB">
        <w:rPr>
          <w:rFonts w:ascii="Verdana" w:hAnsi="Verdana"/>
          <w:sz w:val="18"/>
          <w:szCs w:val="18"/>
        </w:rPr>
        <w:t xml:space="preserve"> Moeten de brandstofleidingen ( boven en ondergronds) ook worden geïnspecteerd? Indien ja, dan ontvangen wij graag tekeningen.</w:t>
      </w:r>
    </w:p>
    <w:p w:rsidR="000C7A16" w:rsidRPr="00A215EB" w:rsidRDefault="000C7A16" w:rsidP="00BA1682">
      <w:pPr>
        <w:spacing w:line="276" w:lineRule="auto"/>
        <w:ind w:left="284"/>
        <w:jc w:val="both"/>
        <w:rPr>
          <w:rFonts w:ascii="Verdana" w:hAnsi="Verdana"/>
          <w:b/>
          <w:i/>
          <w:sz w:val="18"/>
          <w:szCs w:val="18"/>
          <w:lang w:val="nl-NL"/>
        </w:rPr>
      </w:pPr>
      <w:r w:rsidRPr="00A215EB">
        <w:rPr>
          <w:rFonts w:ascii="Verdana" w:hAnsi="Verdana"/>
          <w:b/>
          <w:i/>
          <w:sz w:val="18"/>
          <w:szCs w:val="18"/>
          <w:lang w:val="nl-NL"/>
        </w:rPr>
        <w:t xml:space="preserve">Antwoord: </w:t>
      </w:r>
      <w:r w:rsidR="004F0F42">
        <w:rPr>
          <w:rFonts w:ascii="Verdana" w:hAnsi="Verdana"/>
          <w:b/>
          <w:i/>
          <w:sz w:val="18"/>
          <w:szCs w:val="18"/>
          <w:lang w:val="nl-NL"/>
        </w:rPr>
        <w:t>nee, alleen de brandstofleidingen in de betreffende technisc</w:t>
      </w:r>
      <w:r w:rsidR="00296036">
        <w:rPr>
          <w:rFonts w:ascii="Verdana" w:hAnsi="Verdana"/>
          <w:b/>
          <w:i/>
          <w:sz w:val="18"/>
          <w:szCs w:val="18"/>
          <w:lang w:val="nl-NL"/>
        </w:rPr>
        <w:t>h</w:t>
      </w:r>
      <w:r w:rsidR="004F0F42">
        <w:rPr>
          <w:rFonts w:ascii="Verdana" w:hAnsi="Verdana"/>
          <w:b/>
          <w:i/>
          <w:sz w:val="18"/>
          <w:szCs w:val="18"/>
          <w:lang w:val="nl-NL"/>
        </w:rPr>
        <w:t>e ruimte</w:t>
      </w:r>
    </w:p>
    <w:p w:rsidR="000C7A16" w:rsidRPr="00A215EB" w:rsidRDefault="000C7A16" w:rsidP="00FC69CA">
      <w:pPr>
        <w:spacing w:line="276" w:lineRule="auto"/>
        <w:jc w:val="both"/>
        <w:rPr>
          <w:rFonts w:ascii="Verdana" w:hAnsi="Verdana"/>
          <w:sz w:val="18"/>
          <w:szCs w:val="18"/>
          <w:lang w:val="nl-NL"/>
        </w:rPr>
      </w:pPr>
    </w:p>
    <w:p w:rsidR="000C7A16" w:rsidRPr="00A215EB" w:rsidRDefault="000C7A16" w:rsidP="00FC69CA">
      <w:pPr>
        <w:numPr>
          <w:ilvl w:val="0"/>
          <w:numId w:val="12"/>
        </w:numPr>
        <w:spacing w:line="276" w:lineRule="auto"/>
        <w:jc w:val="both"/>
        <w:rPr>
          <w:rFonts w:ascii="Verdana" w:hAnsi="Verdana"/>
          <w:b/>
          <w:i/>
          <w:sz w:val="18"/>
          <w:szCs w:val="18"/>
          <w:lang w:val="nl-NL"/>
        </w:rPr>
      </w:pPr>
      <w:r w:rsidRPr="00A215EB">
        <w:rPr>
          <w:rFonts w:ascii="Verdana" w:hAnsi="Verdana"/>
          <w:sz w:val="18"/>
          <w:szCs w:val="18"/>
          <w:lang w:val="nl-NL"/>
        </w:rPr>
        <w:t xml:space="preserve">Vraag: </w:t>
      </w:r>
      <w:r w:rsidRPr="00A215EB">
        <w:rPr>
          <w:rFonts w:ascii="Verdana" w:hAnsi="Verdana"/>
          <w:sz w:val="18"/>
          <w:szCs w:val="18"/>
          <w:u w:val="single"/>
          <w:lang w:val="nl-NL"/>
        </w:rPr>
        <w:t xml:space="preserve">perceel I-1: Inspecties stookinstallaties in heel Nederland; </w:t>
      </w:r>
      <w:r w:rsidRPr="00A215EB">
        <w:rPr>
          <w:rFonts w:ascii="Verdana" w:hAnsi="Verdana"/>
          <w:sz w:val="18"/>
          <w:szCs w:val="18"/>
          <w:lang w:val="nl-NL"/>
        </w:rPr>
        <w:t xml:space="preserve"> . Dienen er ook olieleidingen  te worden geïnspecteerd? Deze staan nu niet in de lijst van te inspecteren installaties. Zo nee, kan dan het </w:t>
      </w:r>
      <w:proofErr w:type="spellStart"/>
      <w:r w:rsidRPr="00A215EB">
        <w:rPr>
          <w:rFonts w:ascii="Verdana" w:hAnsi="Verdana"/>
          <w:sz w:val="18"/>
          <w:szCs w:val="18"/>
          <w:lang w:val="nl-NL"/>
        </w:rPr>
        <w:t>uitsluitingscriterium</w:t>
      </w:r>
      <w:proofErr w:type="spellEnd"/>
      <w:r w:rsidRPr="00A215EB">
        <w:rPr>
          <w:rFonts w:ascii="Verdana" w:hAnsi="Verdana"/>
          <w:sz w:val="18"/>
          <w:szCs w:val="18"/>
          <w:lang w:val="nl-NL"/>
        </w:rPr>
        <w:t xml:space="preserve"> certificering voor Scope 7c (zie paragraaf 3.3.1.2) vervallen?</w:t>
      </w:r>
    </w:p>
    <w:p w:rsidR="004F0F42" w:rsidRPr="00A215EB" w:rsidRDefault="000C7A16" w:rsidP="00BA1682">
      <w:pPr>
        <w:spacing w:line="276" w:lineRule="auto"/>
        <w:ind w:left="284"/>
        <w:jc w:val="both"/>
        <w:rPr>
          <w:rFonts w:ascii="Verdana" w:hAnsi="Verdana"/>
          <w:b/>
          <w:i/>
          <w:sz w:val="18"/>
          <w:szCs w:val="18"/>
          <w:lang w:val="nl-NL"/>
        </w:rPr>
      </w:pPr>
      <w:r w:rsidRPr="00A215EB">
        <w:rPr>
          <w:rFonts w:ascii="Verdana" w:hAnsi="Verdana"/>
          <w:b/>
          <w:i/>
          <w:sz w:val="18"/>
          <w:szCs w:val="18"/>
          <w:lang w:val="nl-NL"/>
        </w:rPr>
        <w:t xml:space="preserve">Antwoord: </w:t>
      </w:r>
      <w:r w:rsidR="004F0F42">
        <w:rPr>
          <w:rFonts w:ascii="Verdana" w:hAnsi="Verdana"/>
          <w:b/>
          <w:i/>
          <w:sz w:val="18"/>
          <w:szCs w:val="18"/>
          <w:lang w:val="nl-NL"/>
        </w:rPr>
        <w:t>nee, alleen de olieleidingen in de betreffende technisc</w:t>
      </w:r>
      <w:r w:rsidR="002B44A0">
        <w:rPr>
          <w:rFonts w:ascii="Verdana" w:hAnsi="Verdana"/>
          <w:b/>
          <w:i/>
          <w:sz w:val="18"/>
          <w:szCs w:val="18"/>
          <w:lang w:val="nl-NL"/>
        </w:rPr>
        <w:t>h</w:t>
      </w:r>
      <w:r w:rsidR="004F0F42">
        <w:rPr>
          <w:rFonts w:ascii="Verdana" w:hAnsi="Verdana"/>
          <w:b/>
          <w:i/>
          <w:sz w:val="18"/>
          <w:szCs w:val="18"/>
          <w:lang w:val="nl-NL"/>
        </w:rPr>
        <w:t>e ruimte</w:t>
      </w:r>
    </w:p>
    <w:p w:rsidR="000C7A16" w:rsidRPr="00A215EB" w:rsidRDefault="000C7A16" w:rsidP="00FC69CA">
      <w:pPr>
        <w:spacing w:line="276" w:lineRule="auto"/>
        <w:ind w:firstLine="284"/>
        <w:jc w:val="both"/>
        <w:rPr>
          <w:rFonts w:ascii="Verdana" w:hAnsi="Verdana"/>
          <w:b/>
          <w:i/>
          <w:sz w:val="18"/>
          <w:szCs w:val="18"/>
          <w:lang w:val="nl-NL"/>
        </w:rPr>
      </w:pPr>
    </w:p>
    <w:p w:rsidR="00DE7974" w:rsidRPr="00A215EB" w:rsidRDefault="000C7A16" w:rsidP="00FC69CA">
      <w:pPr>
        <w:numPr>
          <w:ilvl w:val="0"/>
          <w:numId w:val="12"/>
        </w:numPr>
        <w:spacing w:line="276" w:lineRule="auto"/>
        <w:jc w:val="both"/>
        <w:rPr>
          <w:rFonts w:ascii="Verdana" w:hAnsi="Verdana"/>
          <w:sz w:val="18"/>
          <w:szCs w:val="18"/>
          <w:lang w:val="nl-NL"/>
        </w:rPr>
      </w:pPr>
      <w:r w:rsidRPr="00A215EB">
        <w:rPr>
          <w:rFonts w:ascii="Verdana" w:hAnsi="Verdana"/>
          <w:sz w:val="18"/>
          <w:szCs w:val="18"/>
          <w:lang w:val="nl-NL"/>
        </w:rPr>
        <w:t xml:space="preserve">Vraag: </w:t>
      </w:r>
      <w:r w:rsidR="00DE7974" w:rsidRPr="00A215EB">
        <w:rPr>
          <w:rFonts w:ascii="Verdana" w:hAnsi="Verdana"/>
          <w:bCs/>
          <w:sz w:val="18"/>
          <w:szCs w:val="18"/>
          <w:u w:val="single"/>
          <w:lang w:val="nl-NL"/>
        </w:rPr>
        <w:t>Bijlage 3 werkomschrijving, Hoofdstuk     2</w:t>
      </w:r>
      <w:r w:rsidR="00DE7974" w:rsidRPr="00A215EB">
        <w:rPr>
          <w:rFonts w:ascii="Verdana" w:hAnsi="Verdana"/>
          <w:b/>
          <w:bCs/>
          <w:sz w:val="18"/>
          <w:szCs w:val="18"/>
          <w:lang w:val="nl-NL"/>
        </w:rPr>
        <w:t xml:space="preserve"> : </w:t>
      </w:r>
      <w:r w:rsidR="00DE7974" w:rsidRPr="00A215EB">
        <w:rPr>
          <w:rFonts w:ascii="Verdana" w:hAnsi="Verdana"/>
          <w:sz w:val="18"/>
          <w:szCs w:val="18"/>
          <w:lang w:val="nl-NL"/>
        </w:rPr>
        <w:t>Zijn de speciaal pakkingen t.b.v. ketels en boilers apart verrekenbaar of moeten deze in de aanneemsom worden meegenomen.</w:t>
      </w:r>
    </w:p>
    <w:p w:rsidR="000C7A16" w:rsidRPr="00A215EB" w:rsidRDefault="000C7A16" w:rsidP="00FC69CA">
      <w:pPr>
        <w:spacing w:line="276" w:lineRule="auto"/>
        <w:ind w:firstLine="284"/>
        <w:jc w:val="both"/>
        <w:rPr>
          <w:rFonts w:ascii="Verdana" w:hAnsi="Verdana"/>
          <w:b/>
          <w:i/>
          <w:sz w:val="18"/>
          <w:szCs w:val="18"/>
          <w:lang w:val="nl-NL"/>
        </w:rPr>
      </w:pPr>
      <w:r w:rsidRPr="00A215EB">
        <w:rPr>
          <w:rFonts w:ascii="Verdana" w:hAnsi="Verdana"/>
          <w:b/>
          <w:i/>
          <w:sz w:val="18"/>
          <w:szCs w:val="18"/>
          <w:lang w:val="nl-NL"/>
        </w:rPr>
        <w:t xml:space="preserve">Antwoord: </w:t>
      </w:r>
      <w:r w:rsidR="004F0F42">
        <w:rPr>
          <w:rFonts w:ascii="Verdana" w:hAnsi="Verdana"/>
          <w:b/>
          <w:i/>
          <w:sz w:val="18"/>
          <w:szCs w:val="18"/>
          <w:lang w:val="nl-NL"/>
        </w:rPr>
        <w:t>meenemen in aanneemsom</w:t>
      </w:r>
    </w:p>
    <w:p w:rsidR="000C7A16" w:rsidRPr="00A215EB" w:rsidRDefault="000C7A16" w:rsidP="00FC69CA">
      <w:pPr>
        <w:spacing w:line="276" w:lineRule="auto"/>
        <w:jc w:val="both"/>
        <w:rPr>
          <w:rFonts w:ascii="Verdana" w:hAnsi="Verdana"/>
          <w:sz w:val="18"/>
          <w:szCs w:val="18"/>
          <w:lang w:val="nl-NL"/>
        </w:rPr>
      </w:pPr>
    </w:p>
    <w:p w:rsidR="00DE7974" w:rsidRPr="00A215EB" w:rsidRDefault="000C7A16" w:rsidP="00FC69CA">
      <w:pPr>
        <w:numPr>
          <w:ilvl w:val="0"/>
          <w:numId w:val="12"/>
        </w:numPr>
        <w:spacing w:line="276" w:lineRule="auto"/>
        <w:jc w:val="both"/>
        <w:rPr>
          <w:rFonts w:ascii="Verdana" w:hAnsi="Verdana" w:cs="Calibri"/>
          <w:sz w:val="18"/>
          <w:szCs w:val="18"/>
          <w:lang w:val="nl-NL"/>
        </w:rPr>
      </w:pPr>
      <w:r w:rsidRPr="00A215EB">
        <w:rPr>
          <w:rFonts w:ascii="Verdana" w:hAnsi="Verdana"/>
          <w:sz w:val="18"/>
          <w:szCs w:val="18"/>
          <w:lang w:val="nl-NL"/>
        </w:rPr>
        <w:t xml:space="preserve">Vraag: </w:t>
      </w:r>
      <w:r w:rsidR="00DE7974" w:rsidRPr="00A215EB">
        <w:rPr>
          <w:rFonts w:ascii="Verdana" w:hAnsi="Verdana"/>
          <w:bCs/>
          <w:sz w:val="18"/>
          <w:szCs w:val="18"/>
          <w:u w:val="single"/>
          <w:lang w:val="nl-NL"/>
        </w:rPr>
        <w:t>Bijlage 3 werkomschrijving, Hoofdstuk     3</w:t>
      </w:r>
      <w:r w:rsidR="00DE7974" w:rsidRPr="00A215EB">
        <w:rPr>
          <w:rFonts w:ascii="Verdana" w:hAnsi="Verdana"/>
          <w:b/>
          <w:bCs/>
          <w:sz w:val="18"/>
          <w:szCs w:val="18"/>
          <w:lang w:val="nl-NL"/>
        </w:rPr>
        <w:t xml:space="preserve"> : </w:t>
      </w:r>
      <w:r w:rsidR="00DE7974" w:rsidRPr="00A215EB">
        <w:rPr>
          <w:rFonts w:ascii="Verdana" w:hAnsi="Verdana"/>
          <w:sz w:val="18"/>
          <w:szCs w:val="18"/>
          <w:lang w:val="nl-NL"/>
        </w:rPr>
        <w:t>Zijn de anodes t.b.v. de gasboilers apart verrekenbaar of moeten deze in de aanneemsom worden meegenomen.</w:t>
      </w:r>
    </w:p>
    <w:p w:rsidR="00F95DA6" w:rsidRPr="00F95DA6" w:rsidRDefault="000C7A16" w:rsidP="008A6229">
      <w:pPr>
        <w:spacing w:line="276" w:lineRule="auto"/>
        <w:ind w:firstLine="284"/>
        <w:jc w:val="both"/>
        <w:rPr>
          <w:rFonts w:ascii="Verdana" w:hAnsi="Verdana"/>
          <w:b/>
          <w:i/>
          <w:sz w:val="18"/>
          <w:szCs w:val="18"/>
          <w:lang w:val="nl-NL"/>
        </w:rPr>
      </w:pPr>
      <w:r w:rsidRPr="00A215EB">
        <w:rPr>
          <w:rFonts w:ascii="Verdana" w:hAnsi="Verdana"/>
          <w:b/>
          <w:i/>
          <w:sz w:val="18"/>
          <w:szCs w:val="18"/>
          <w:lang w:val="nl-NL"/>
        </w:rPr>
        <w:t xml:space="preserve">Antwoord: </w:t>
      </w:r>
      <w:r w:rsidR="00F95DA6" w:rsidRPr="00F95DA6">
        <w:rPr>
          <w:rFonts w:ascii="Verdana" w:hAnsi="Verdana"/>
          <w:b/>
          <w:i/>
          <w:sz w:val="18"/>
          <w:szCs w:val="18"/>
          <w:lang w:val="nl-NL"/>
        </w:rPr>
        <w:t>Meenemen in de aanneemsom</w:t>
      </w:r>
    </w:p>
    <w:p w:rsidR="000C7A16" w:rsidRPr="00A215EB" w:rsidRDefault="000C7A16" w:rsidP="00FC69CA">
      <w:pPr>
        <w:spacing w:line="276" w:lineRule="auto"/>
        <w:jc w:val="both"/>
        <w:rPr>
          <w:rFonts w:ascii="Verdana" w:hAnsi="Verdana"/>
          <w:sz w:val="18"/>
          <w:szCs w:val="18"/>
          <w:lang w:val="nl-NL"/>
        </w:rPr>
      </w:pPr>
    </w:p>
    <w:p w:rsidR="00DE7974" w:rsidRPr="00A215EB" w:rsidRDefault="000C7A16" w:rsidP="00FC69CA">
      <w:pPr>
        <w:numPr>
          <w:ilvl w:val="0"/>
          <w:numId w:val="12"/>
        </w:numPr>
        <w:spacing w:line="276" w:lineRule="auto"/>
        <w:jc w:val="both"/>
        <w:rPr>
          <w:rFonts w:ascii="Verdana" w:hAnsi="Verdana"/>
          <w:b/>
          <w:i/>
          <w:sz w:val="18"/>
          <w:szCs w:val="18"/>
          <w:lang w:val="nl-NL"/>
        </w:rPr>
      </w:pPr>
      <w:r w:rsidRPr="00A215EB">
        <w:rPr>
          <w:rFonts w:ascii="Verdana" w:hAnsi="Verdana"/>
          <w:sz w:val="18"/>
          <w:szCs w:val="18"/>
          <w:lang w:val="nl-NL"/>
        </w:rPr>
        <w:lastRenderedPageBreak/>
        <w:t xml:space="preserve">Vraag: </w:t>
      </w:r>
      <w:r w:rsidR="00DE7974" w:rsidRPr="00A215EB">
        <w:rPr>
          <w:rFonts w:ascii="Verdana" w:hAnsi="Verdana"/>
          <w:bCs/>
          <w:sz w:val="18"/>
          <w:szCs w:val="18"/>
          <w:u w:val="single"/>
          <w:lang w:val="nl-NL"/>
        </w:rPr>
        <w:t>Bijlage 3 werkomschrijving, Hoofdstuk     3</w:t>
      </w:r>
      <w:r w:rsidR="00DE7974" w:rsidRPr="00A215EB">
        <w:rPr>
          <w:rFonts w:ascii="Verdana" w:hAnsi="Verdana"/>
          <w:sz w:val="18"/>
          <w:szCs w:val="18"/>
          <w:lang w:val="nl-NL"/>
        </w:rPr>
        <w:t>: Moeten Anodes jaarlijks worden vervangen of alleen indien nodig.</w:t>
      </w:r>
    </w:p>
    <w:p w:rsidR="00F95DA6" w:rsidRPr="008A6229" w:rsidRDefault="000C7A16" w:rsidP="008A6229">
      <w:pPr>
        <w:spacing w:line="276" w:lineRule="auto"/>
        <w:ind w:firstLine="284"/>
        <w:jc w:val="both"/>
        <w:rPr>
          <w:rFonts w:ascii="Verdana" w:hAnsi="Verdana"/>
          <w:b/>
          <w:i/>
          <w:sz w:val="18"/>
          <w:szCs w:val="18"/>
          <w:lang w:val="nl-NL"/>
        </w:rPr>
      </w:pPr>
      <w:r w:rsidRPr="00A215EB">
        <w:rPr>
          <w:rFonts w:ascii="Verdana" w:hAnsi="Verdana"/>
          <w:b/>
          <w:i/>
          <w:sz w:val="18"/>
          <w:szCs w:val="18"/>
          <w:lang w:val="nl-NL"/>
        </w:rPr>
        <w:t xml:space="preserve">Antwoord: </w:t>
      </w:r>
      <w:r w:rsidR="00F95DA6" w:rsidRPr="008A6229">
        <w:rPr>
          <w:rFonts w:ascii="Verdana" w:hAnsi="Verdana"/>
          <w:b/>
          <w:i/>
          <w:sz w:val="18"/>
          <w:szCs w:val="18"/>
          <w:lang w:val="nl-NL"/>
        </w:rPr>
        <w:t>Jaarlijks vervangen</w:t>
      </w:r>
    </w:p>
    <w:p w:rsidR="000C7A16" w:rsidRPr="00A215EB" w:rsidRDefault="000C7A16" w:rsidP="00FC69CA">
      <w:pPr>
        <w:spacing w:line="276" w:lineRule="auto"/>
        <w:ind w:firstLine="284"/>
        <w:jc w:val="both"/>
        <w:rPr>
          <w:rFonts w:ascii="Verdana" w:hAnsi="Verdana"/>
          <w:b/>
          <w:i/>
          <w:sz w:val="18"/>
          <w:szCs w:val="18"/>
          <w:lang w:val="nl-NL"/>
        </w:rPr>
      </w:pPr>
    </w:p>
    <w:p w:rsidR="00DE7974" w:rsidRPr="00A215EB" w:rsidRDefault="000C7A16" w:rsidP="00FC69CA">
      <w:pPr>
        <w:numPr>
          <w:ilvl w:val="0"/>
          <w:numId w:val="12"/>
        </w:numPr>
        <w:spacing w:line="276" w:lineRule="auto"/>
        <w:jc w:val="both"/>
        <w:rPr>
          <w:rFonts w:ascii="Verdana" w:hAnsi="Verdana"/>
          <w:sz w:val="18"/>
          <w:szCs w:val="18"/>
          <w:lang w:val="nl-NL"/>
        </w:rPr>
      </w:pPr>
      <w:r w:rsidRPr="00A215EB">
        <w:rPr>
          <w:rFonts w:ascii="Verdana" w:hAnsi="Verdana"/>
          <w:sz w:val="18"/>
          <w:szCs w:val="18"/>
          <w:lang w:val="nl-NL"/>
        </w:rPr>
        <w:t xml:space="preserve">Vraag: </w:t>
      </w:r>
      <w:r w:rsidR="00DE7974" w:rsidRPr="00A215EB">
        <w:rPr>
          <w:rFonts w:ascii="Verdana" w:hAnsi="Verdana"/>
          <w:bCs/>
          <w:sz w:val="18"/>
          <w:szCs w:val="18"/>
          <w:u w:val="single"/>
          <w:lang w:val="nl-NL"/>
        </w:rPr>
        <w:t>Bijlage 3 werkomschrijving, Hoofdstuk     3</w:t>
      </w:r>
      <w:r w:rsidR="00DE7974" w:rsidRPr="00A215EB">
        <w:rPr>
          <w:rFonts w:ascii="Verdana" w:hAnsi="Verdana"/>
          <w:b/>
          <w:bCs/>
          <w:sz w:val="18"/>
          <w:szCs w:val="18"/>
          <w:lang w:val="nl-NL"/>
        </w:rPr>
        <w:t xml:space="preserve">: </w:t>
      </w:r>
      <w:r w:rsidR="00DE7974" w:rsidRPr="00A215EB">
        <w:rPr>
          <w:rFonts w:ascii="Verdana" w:hAnsi="Verdana"/>
          <w:sz w:val="18"/>
          <w:szCs w:val="18"/>
          <w:lang w:val="nl-NL"/>
        </w:rPr>
        <w:t>Is het ontkalken van de gasboilers apart verrekenbaar of moet dit in de aanneemsom worden meegenomen.</w:t>
      </w:r>
    </w:p>
    <w:p w:rsidR="00F95DA6" w:rsidRPr="008A6229" w:rsidRDefault="000C7A16" w:rsidP="008A6229">
      <w:pPr>
        <w:spacing w:line="276" w:lineRule="auto"/>
        <w:ind w:firstLine="284"/>
        <w:jc w:val="both"/>
        <w:rPr>
          <w:rFonts w:ascii="Verdana" w:hAnsi="Verdana"/>
          <w:b/>
          <w:i/>
          <w:sz w:val="18"/>
          <w:szCs w:val="18"/>
          <w:lang w:val="nl-NL"/>
        </w:rPr>
      </w:pPr>
      <w:r w:rsidRPr="00A215EB">
        <w:rPr>
          <w:rFonts w:ascii="Verdana" w:hAnsi="Verdana"/>
          <w:b/>
          <w:i/>
          <w:sz w:val="18"/>
          <w:szCs w:val="18"/>
          <w:lang w:val="nl-NL"/>
        </w:rPr>
        <w:t xml:space="preserve">Antwoord: </w:t>
      </w:r>
      <w:r w:rsidR="00F95DA6" w:rsidRPr="008A6229">
        <w:rPr>
          <w:rFonts w:ascii="Verdana" w:hAnsi="Verdana"/>
          <w:b/>
          <w:i/>
          <w:sz w:val="18"/>
          <w:szCs w:val="18"/>
          <w:lang w:val="nl-NL"/>
        </w:rPr>
        <w:t>Meenemen in de aan</w:t>
      </w:r>
      <w:r w:rsidR="002B44A0">
        <w:rPr>
          <w:rFonts w:ascii="Verdana" w:hAnsi="Verdana"/>
          <w:b/>
          <w:i/>
          <w:sz w:val="18"/>
          <w:szCs w:val="18"/>
          <w:lang w:val="nl-NL"/>
        </w:rPr>
        <w:t>n</w:t>
      </w:r>
      <w:r w:rsidR="00F95DA6" w:rsidRPr="008A6229">
        <w:rPr>
          <w:rFonts w:ascii="Verdana" w:hAnsi="Verdana"/>
          <w:b/>
          <w:i/>
          <w:sz w:val="18"/>
          <w:szCs w:val="18"/>
          <w:lang w:val="nl-NL"/>
        </w:rPr>
        <w:t>eemsom</w:t>
      </w:r>
    </w:p>
    <w:p w:rsidR="000C7A16" w:rsidRPr="00F95DA6" w:rsidRDefault="000C7A16" w:rsidP="00FC69CA">
      <w:pPr>
        <w:spacing w:line="276" w:lineRule="auto"/>
        <w:jc w:val="both"/>
        <w:rPr>
          <w:rFonts w:ascii="Verdana" w:hAnsi="Verdana"/>
          <w:sz w:val="18"/>
          <w:szCs w:val="18"/>
          <w:lang w:val="nl-NL"/>
        </w:rPr>
      </w:pPr>
    </w:p>
    <w:p w:rsidR="00DE7974" w:rsidRPr="00A215EB" w:rsidRDefault="000C7A16" w:rsidP="00FC69CA">
      <w:pPr>
        <w:numPr>
          <w:ilvl w:val="0"/>
          <w:numId w:val="12"/>
        </w:numPr>
        <w:spacing w:line="276" w:lineRule="auto"/>
        <w:jc w:val="both"/>
        <w:rPr>
          <w:rFonts w:ascii="Verdana" w:hAnsi="Verdana" w:cs="Calibri"/>
          <w:sz w:val="18"/>
          <w:szCs w:val="18"/>
          <w:lang w:val="nl-NL"/>
        </w:rPr>
      </w:pPr>
      <w:r w:rsidRPr="00A215EB">
        <w:rPr>
          <w:rFonts w:ascii="Verdana" w:hAnsi="Verdana"/>
          <w:sz w:val="18"/>
          <w:szCs w:val="18"/>
          <w:lang w:val="nl-NL"/>
        </w:rPr>
        <w:t xml:space="preserve">Vraag: </w:t>
      </w:r>
      <w:r w:rsidR="00DE7974" w:rsidRPr="00A215EB">
        <w:rPr>
          <w:rFonts w:ascii="Verdana" w:hAnsi="Verdana"/>
          <w:bCs/>
          <w:sz w:val="18"/>
          <w:szCs w:val="18"/>
          <w:u w:val="single"/>
          <w:lang w:val="nl-NL"/>
        </w:rPr>
        <w:t>Bijlage 3 werkomschrijving, Hoofdstuk     3</w:t>
      </w:r>
      <w:r w:rsidR="00DE7974" w:rsidRPr="00A215EB">
        <w:rPr>
          <w:rFonts w:ascii="Verdana" w:hAnsi="Verdana"/>
          <w:b/>
          <w:bCs/>
          <w:sz w:val="18"/>
          <w:szCs w:val="18"/>
          <w:lang w:val="nl-NL"/>
        </w:rPr>
        <w:t xml:space="preserve">: </w:t>
      </w:r>
      <w:r w:rsidR="00DE7974" w:rsidRPr="00A215EB">
        <w:rPr>
          <w:rFonts w:ascii="Verdana" w:hAnsi="Verdana"/>
          <w:sz w:val="18"/>
          <w:szCs w:val="18"/>
          <w:lang w:val="nl-NL"/>
        </w:rPr>
        <w:t>Moet het ontkalken jaarlijks gebeuren of alleen indien nodig.</w:t>
      </w:r>
    </w:p>
    <w:p w:rsidR="00F95DA6" w:rsidRPr="008A6229" w:rsidRDefault="000C7A16" w:rsidP="00FC69CA">
      <w:pPr>
        <w:spacing w:line="276" w:lineRule="auto"/>
        <w:ind w:firstLine="284"/>
        <w:jc w:val="both"/>
        <w:rPr>
          <w:rFonts w:ascii="Verdana" w:hAnsi="Verdana"/>
          <w:b/>
          <w:i/>
          <w:sz w:val="18"/>
          <w:szCs w:val="18"/>
          <w:lang w:val="nl-NL"/>
        </w:rPr>
      </w:pPr>
      <w:r w:rsidRPr="00A215EB">
        <w:rPr>
          <w:rFonts w:ascii="Verdana" w:hAnsi="Verdana"/>
          <w:b/>
          <w:i/>
          <w:sz w:val="18"/>
          <w:szCs w:val="18"/>
          <w:lang w:val="nl-NL"/>
        </w:rPr>
        <w:t xml:space="preserve">Antwoord: </w:t>
      </w:r>
      <w:r w:rsidR="00F95DA6">
        <w:rPr>
          <w:rFonts w:ascii="Verdana" w:hAnsi="Verdana"/>
          <w:i/>
          <w:sz w:val="18"/>
          <w:szCs w:val="18"/>
          <w:lang w:val="nl-NL"/>
        </w:rPr>
        <w:tab/>
      </w:r>
      <w:r w:rsidR="00F95DA6" w:rsidRPr="008A6229">
        <w:rPr>
          <w:rFonts w:ascii="Verdana" w:hAnsi="Verdana"/>
          <w:b/>
          <w:i/>
          <w:sz w:val="18"/>
          <w:szCs w:val="18"/>
          <w:lang w:val="nl-NL"/>
        </w:rPr>
        <w:t>Jaarlijks ontkalken</w:t>
      </w:r>
    </w:p>
    <w:p w:rsidR="000C7A16" w:rsidRPr="00A215EB" w:rsidRDefault="000C7A16" w:rsidP="00FC69CA">
      <w:pPr>
        <w:spacing w:line="276" w:lineRule="auto"/>
        <w:jc w:val="both"/>
        <w:rPr>
          <w:rFonts w:ascii="Verdana" w:hAnsi="Verdana"/>
          <w:sz w:val="18"/>
          <w:szCs w:val="18"/>
          <w:lang w:val="nl-NL"/>
        </w:rPr>
      </w:pPr>
    </w:p>
    <w:p w:rsidR="00DE7974" w:rsidRPr="00A215EB" w:rsidRDefault="000C7A16" w:rsidP="00FC69CA">
      <w:pPr>
        <w:numPr>
          <w:ilvl w:val="0"/>
          <w:numId w:val="12"/>
        </w:numPr>
        <w:spacing w:line="276" w:lineRule="auto"/>
        <w:jc w:val="both"/>
        <w:rPr>
          <w:rFonts w:ascii="Verdana" w:hAnsi="Verdana"/>
          <w:b/>
          <w:i/>
          <w:sz w:val="18"/>
          <w:szCs w:val="18"/>
          <w:lang w:val="nl-NL"/>
        </w:rPr>
      </w:pPr>
      <w:r w:rsidRPr="00A215EB">
        <w:rPr>
          <w:rFonts w:ascii="Verdana" w:hAnsi="Verdana"/>
          <w:sz w:val="18"/>
          <w:szCs w:val="18"/>
          <w:lang w:val="nl-NL"/>
        </w:rPr>
        <w:t xml:space="preserve">Vraag: </w:t>
      </w:r>
      <w:r w:rsidR="00DE7974" w:rsidRPr="00A215EB">
        <w:rPr>
          <w:rFonts w:ascii="Verdana" w:hAnsi="Verdana"/>
          <w:bCs/>
          <w:sz w:val="18"/>
          <w:szCs w:val="18"/>
          <w:u w:val="single"/>
          <w:lang w:val="nl-NL"/>
        </w:rPr>
        <w:t>Bijlage 3 werkomschrijving, Hoofdstuk     6</w:t>
      </w:r>
      <w:r w:rsidR="00DE7974" w:rsidRPr="00A215EB">
        <w:rPr>
          <w:rFonts w:ascii="Verdana" w:hAnsi="Verdana"/>
          <w:b/>
          <w:bCs/>
          <w:sz w:val="18"/>
          <w:szCs w:val="18"/>
          <w:lang w:val="nl-NL"/>
        </w:rPr>
        <w:t xml:space="preserve"> :</w:t>
      </w:r>
      <w:r w:rsidR="00DE7974" w:rsidRPr="00A215EB">
        <w:rPr>
          <w:rFonts w:ascii="Verdana" w:hAnsi="Verdana"/>
          <w:sz w:val="18"/>
          <w:szCs w:val="18"/>
          <w:lang w:val="nl-NL"/>
        </w:rPr>
        <w:t xml:space="preserve"> Is het vegen van de schoorstenen apart verrekenbaar of moet dit in de aanneemsom worden meegenomen.</w:t>
      </w:r>
    </w:p>
    <w:p w:rsidR="00F95DA6" w:rsidRPr="008A6229" w:rsidRDefault="000C7A16" w:rsidP="00555FF7">
      <w:pPr>
        <w:spacing w:line="276" w:lineRule="auto"/>
        <w:ind w:left="284"/>
        <w:jc w:val="both"/>
        <w:rPr>
          <w:rFonts w:ascii="Verdana" w:hAnsi="Verdana"/>
          <w:b/>
          <w:i/>
          <w:sz w:val="18"/>
          <w:szCs w:val="18"/>
          <w:lang w:val="nl-NL"/>
        </w:rPr>
      </w:pPr>
      <w:r w:rsidRPr="00A215EB">
        <w:rPr>
          <w:rFonts w:ascii="Verdana" w:hAnsi="Verdana"/>
          <w:b/>
          <w:i/>
          <w:sz w:val="18"/>
          <w:szCs w:val="18"/>
          <w:lang w:val="nl-NL"/>
        </w:rPr>
        <w:t xml:space="preserve">Antwoord: </w:t>
      </w:r>
      <w:r w:rsidR="00F95DA6">
        <w:rPr>
          <w:rFonts w:ascii="Verdana" w:hAnsi="Verdana"/>
          <w:b/>
          <w:i/>
          <w:sz w:val="18"/>
          <w:szCs w:val="18"/>
          <w:lang w:val="nl-NL"/>
        </w:rPr>
        <w:tab/>
      </w:r>
      <w:r w:rsidR="00296036">
        <w:rPr>
          <w:rFonts w:ascii="Verdana" w:hAnsi="Verdana"/>
          <w:b/>
          <w:i/>
          <w:sz w:val="18"/>
          <w:szCs w:val="18"/>
          <w:lang w:val="nl-NL"/>
        </w:rPr>
        <w:t>als uit inspectie blijkt dat de schoorsteen gereinigd moet worden wordt hier een extra opdracht voor verstrekt, dus achteraf verrekenbaar</w:t>
      </w:r>
    </w:p>
    <w:p w:rsidR="000C7A16" w:rsidRPr="00A23632" w:rsidRDefault="000C7A16" w:rsidP="00FC69CA">
      <w:pPr>
        <w:spacing w:line="276" w:lineRule="auto"/>
        <w:jc w:val="both"/>
        <w:rPr>
          <w:rFonts w:ascii="Verdana" w:hAnsi="Verdana"/>
          <w:b/>
          <w:i/>
          <w:sz w:val="18"/>
          <w:szCs w:val="18"/>
          <w:lang w:val="nl-NL"/>
        </w:rPr>
      </w:pPr>
    </w:p>
    <w:p w:rsidR="00DE7974" w:rsidRPr="00A23632" w:rsidRDefault="00DE7974" w:rsidP="00FC69CA">
      <w:pPr>
        <w:numPr>
          <w:ilvl w:val="0"/>
          <w:numId w:val="12"/>
        </w:numPr>
        <w:spacing w:line="276" w:lineRule="auto"/>
        <w:jc w:val="both"/>
        <w:rPr>
          <w:rFonts w:ascii="Verdana" w:hAnsi="Verdana"/>
          <w:sz w:val="18"/>
          <w:szCs w:val="18"/>
          <w:lang w:val="nl-NL"/>
        </w:rPr>
      </w:pPr>
      <w:r w:rsidRPr="00A23632">
        <w:rPr>
          <w:rFonts w:ascii="Verdana" w:hAnsi="Verdana"/>
          <w:sz w:val="18"/>
          <w:szCs w:val="18"/>
          <w:lang w:val="nl-NL"/>
        </w:rPr>
        <w:t xml:space="preserve">Vraag: </w:t>
      </w:r>
      <w:r w:rsidRPr="00A23632">
        <w:rPr>
          <w:rFonts w:ascii="Verdana" w:hAnsi="Verdana"/>
          <w:bCs/>
          <w:sz w:val="18"/>
          <w:szCs w:val="18"/>
          <w:u w:val="single"/>
          <w:lang w:val="nl-NL"/>
        </w:rPr>
        <w:t>Bijlage 3 werkomschrijving, Hoofdstuk     6</w:t>
      </w:r>
      <w:r w:rsidRPr="00A23632">
        <w:rPr>
          <w:rFonts w:ascii="Verdana" w:hAnsi="Verdana"/>
          <w:b/>
          <w:bCs/>
          <w:sz w:val="18"/>
          <w:szCs w:val="18"/>
          <w:lang w:val="nl-NL"/>
        </w:rPr>
        <w:t xml:space="preserve"> :</w:t>
      </w:r>
      <w:r w:rsidRPr="00A23632">
        <w:rPr>
          <w:rFonts w:ascii="Verdana" w:hAnsi="Verdana"/>
          <w:sz w:val="18"/>
          <w:szCs w:val="18"/>
          <w:lang w:val="nl-NL"/>
        </w:rPr>
        <w:t xml:space="preserve"> Is er een aparte inventarisatie lijst van de te vegen schoorstenen.</w:t>
      </w:r>
    </w:p>
    <w:p w:rsidR="00A23632" w:rsidRPr="00A23632" w:rsidRDefault="00DE7974" w:rsidP="00A23632">
      <w:pPr>
        <w:spacing w:line="276" w:lineRule="auto"/>
        <w:ind w:left="284"/>
        <w:jc w:val="both"/>
        <w:rPr>
          <w:rFonts w:ascii="Verdana" w:hAnsi="Verdana"/>
          <w:b/>
          <w:i/>
          <w:sz w:val="18"/>
          <w:szCs w:val="18"/>
          <w:lang w:val="nl-NL"/>
        </w:rPr>
      </w:pPr>
      <w:r w:rsidRPr="00A23632">
        <w:rPr>
          <w:rFonts w:ascii="Verdana" w:hAnsi="Verdana"/>
          <w:b/>
          <w:i/>
          <w:sz w:val="18"/>
          <w:szCs w:val="18"/>
          <w:lang w:val="nl-NL"/>
        </w:rPr>
        <w:t xml:space="preserve">Antwoord: </w:t>
      </w:r>
      <w:r w:rsidR="00A23632" w:rsidRPr="00A23632">
        <w:rPr>
          <w:rFonts w:ascii="Verdana" w:hAnsi="Verdana"/>
          <w:b/>
          <w:i/>
          <w:sz w:val="18"/>
          <w:szCs w:val="18"/>
          <w:lang w:val="nl-NL"/>
        </w:rPr>
        <w:t>nee, kosten voor het reinigen van de schoorstenen hoeft niet in de inschrijvingssom te worden opgenomen. Indien van toepassing wordt hier achteraf opdracht voor verstrekt</w:t>
      </w:r>
    </w:p>
    <w:p w:rsidR="00DE7974" w:rsidRPr="00A215EB" w:rsidRDefault="00DE7974" w:rsidP="00FC69CA">
      <w:pPr>
        <w:spacing w:line="276" w:lineRule="auto"/>
        <w:jc w:val="both"/>
        <w:rPr>
          <w:rFonts w:ascii="Verdana" w:hAnsi="Verdana"/>
          <w:sz w:val="18"/>
          <w:szCs w:val="18"/>
          <w:lang w:val="nl-NL"/>
        </w:rPr>
      </w:pPr>
    </w:p>
    <w:p w:rsidR="00DE7974" w:rsidRPr="00BA1682" w:rsidRDefault="00DE7974" w:rsidP="00FC69CA">
      <w:pPr>
        <w:numPr>
          <w:ilvl w:val="0"/>
          <w:numId w:val="12"/>
        </w:numPr>
        <w:spacing w:line="276" w:lineRule="auto"/>
        <w:jc w:val="both"/>
        <w:rPr>
          <w:rFonts w:ascii="Verdana" w:hAnsi="Verdana" w:cs="Calibri"/>
          <w:sz w:val="18"/>
          <w:szCs w:val="18"/>
          <w:lang w:val="nl-NL"/>
        </w:rPr>
      </w:pPr>
      <w:r w:rsidRPr="00BA1682">
        <w:rPr>
          <w:rFonts w:ascii="Verdana" w:hAnsi="Verdana"/>
          <w:sz w:val="18"/>
          <w:szCs w:val="18"/>
          <w:lang w:val="nl-NL"/>
        </w:rPr>
        <w:t xml:space="preserve">Vraag: </w:t>
      </w:r>
      <w:r w:rsidRPr="00BA1682">
        <w:rPr>
          <w:rFonts w:ascii="Verdana" w:hAnsi="Verdana"/>
          <w:bCs/>
          <w:sz w:val="18"/>
          <w:szCs w:val="18"/>
          <w:u w:val="single"/>
          <w:lang w:val="nl-NL"/>
        </w:rPr>
        <w:t>Bijlage 3 werkomschrijving, Hoofdstuk     7</w:t>
      </w:r>
      <w:r w:rsidRPr="00BA1682">
        <w:rPr>
          <w:rFonts w:ascii="Verdana" w:hAnsi="Verdana"/>
          <w:b/>
          <w:bCs/>
          <w:sz w:val="18"/>
          <w:szCs w:val="18"/>
          <w:lang w:val="nl-NL"/>
        </w:rPr>
        <w:t xml:space="preserve"> :</w:t>
      </w:r>
      <w:r w:rsidRPr="00BA1682">
        <w:rPr>
          <w:rFonts w:ascii="Verdana" w:hAnsi="Verdana"/>
          <w:sz w:val="18"/>
          <w:szCs w:val="18"/>
          <w:lang w:val="nl-NL"/>
        </w:rPr>
        <w:t xml:space="preserve"> gaat over onderhoud aan overige installatie onderdelen, deze komen niet voor op de inventarisatie lijst is dit apart verrekenbaar of moet dit in de aanneemsom worden meegenomen.</w:t>
      </w:r>
    </w:p>
    <w:p w:rsidR="00DE7974" w:rsidRPr="00BA1682" w:rsidRDefault="00DE7974" w:rsidP="00BA1682">
      <w:pPr>
        <w:spacing w:line="276" w:lineRule="auto"/>
        <w:ind w:left="284"/>
        <w:jc w:val="both"/>
        <w:rPr>
          <w:rFonts w:ascii="Verdana" w:hAnsi="Verdana"/>
          <w:b/>
          <w:i/>
          <w:sz w:val="18"/>
          <w:szCs w:val="18"/>
          <w:lang w:val="nl-NL"/>
        </w:rPr>
      </w:pPr>
      <w:r w:rsidRPr="00BA1682">
        <w:rPr>
          <w:rFonts w:ascii="Verdana" w:hAnsi="Verdana"/>
          <w:b/>
          <w:i/>
          <w:sz w:val="18"/>
          <w:szCs w:val="18"/>
          <w:lang w:val="nl-NL"/>
        </w:rPr>
        <w:t xml:space="preserve">Antwoord: </w:t>
      </w:r>
      <w:r w:rsidR="00BA1682" w:rsidRPr="00BA1682">
        <w:rPr>
          <w:rFonts w:ascii="Verdana" w:hAnsi="Verdana"/>
          <w:b/>
          <w:i/>
          <w:sz w:val="18"/>
          <w:szCs w:val="18"/>
          <w:lang w:val="nl-NL"/>
        </w:rPr>
        <w:t>onder de overige installatiedelen wordt verstaan: afsluiters, kleppen, pompen</w:t>
      </w:r>
      <w:r w:rsidR="00BA1682">
        <w:rPr>
          <w:rFonts w:ascii="Verdana" w:hAnsi="Verdana"/>
          <w:b/>
          <w:i/>
          <w:sz w:val="18"/>
          <w:szCs w:val="18"/>
          <w:lang w:val="nl-NL"/>
        </w:rPr>
        <w:t xml:space="preserve">, verdeler enz. Deze kosten dienen opgenomen te zijn in de aanneemsom </w:t>
      </w:r>
    </w:p>
    <w:p w:rsidR="00DE7974" w:rsidRPr="00BA1682" w:rsidRDefault="00DE7974" w:rsidP="00FC69CA">
      <w:pPr>
        <w:spacing w:line="276" w:lineRule="auto"/>
        <w:jc w:val="both"/>
        <w:rPr>
          <w:rFonts w:ascii="Verdana" w:hAnsi="Verdana"/>
          <w:sz w:val="18"/>
          <w:szCs w:val="18"/>
          <w:lang w:val="nl-NL"/>
        </w:rPr>
      </w:pPr>
    </w:p>
    <w:p w:rsidR="00DE7974" w:rsidRPr="00BA1682" w:rsidRDefault="00DE7974" w:rsidP="00FC69CA">
      <w:pPr>
        <w:numPr>
          <w:ilvl w:val="0"/>
          <w:numId w:val="12"/>
        </w:numPr>
        <w:spacing w:line="276" w:lineRule="auto"/>
        <w:jc w:val="both"/>
        <w:rPr>
          <w:rFonts w:ascii="Verdana" w:hAnsi="Verdana"/>
          <w:b/>
          <w:i/>
          <w:sz w:val="18"/>
          <w:szCs w:val="18"/>
          <w:lang w:val="nl-NL"/>
        </w:rPr>
      </w:pPr>
      <w:r w:rsidRPr="00BA1682">
        <w:rPr>
          <w:rFonts w:ascii="Verdana" w:hAnsi="Verdana"/>
          <w:sz w:val="18"/>
          <w:szCs w:val="18"/>
          <w:lang w:val="nl-NL"/>
        </w:rPr>
        <w:t xml:space="preserve">Vraag: </w:t>
      </w:r>
      <w:r w:rsidRPr="00BA1682">
        <w:rPr>
          <w:rFonts w:ascii="Verdana" w:hAnsi="Verdana"/>
          <w:bCs/>
          <w:sz w:val="18"/>
          <w:szCs w:val="18"/>
          <w:u w:val="single"/>
          <w:lang w:val="nl-NL"/>
        </w:rPr>
        <w:t>Bijlage 3 werkomschrijving, Hoofdstuk     7</w:t>
      </w:r>
      <w:r w:rsidRPr="00BA1682">
        <w:rPr>
          <w:rFonts w:ascii="Verdana" w:hAnsi="Verdana"/>
          <w:b/>
          <w:bCs/>
          <w:sz w:val="18"/>
          <w:szCs w:val="18"/>
          <w:lang w:val="nl-NL"/>
        </w:rPr>
        <w:t xml:space="preserve">: </w:t>
      </w:r>
      <w:r w:rsidRPr="00BA1682">
        <w:rPr>
          <w:rFonts w:ascii="Verdana" w:hAnsi="Verdana"/>
          <w:sz w:val="18"/>
          <w:szCs w:val="18"/>
          <w:lang w:val="nl-NL"/>
        </w:rPr>
        <w:t>Waar ligt de demarcatie tussen de stooktoestellen en de overige installatie onderdelen.</w:t>
      </w:r>
    </w:p>
    <w:p w:rsidR="008A6229" w:rsidRPr="00BA1682" w:rsidRDefault="008A6229" w:rsidP="008A6229">
      <w:pPr>
        <w:spacing w:line="276" w:lineRule="auto"/>
        <w:ind w:left="284"/>
        <w:jc w:val="both"/>
        <w:rPr>
          <w:rFonts w:ascii="Verdana" w:hAnsi="Verdana"/>
          <w:b/>
          <w:i/>
          <w:sz w:val="18"/>
          <w:szCs w:val="18"/>
          <w:lang w:val="nl-NL"/>
        </w:rPr>
      </w:pPr>
      <w:r w:rsidRPr="00BA1682">
        <w:rPr>
          <w:rFonts w:ascii="Verdana" w:hAnsi="Verdana"/>
          <w:b/>
          <w:i/>
          <w:sz w:val="18"/>
          <w:szCs w:val="18"/>
          <w:lang w:val="nl-NL"/>
        </w:rPr>
        <w:t xml:space="preserve">Antwoord: </w:t>
      </w:r>
      <w:r w:rsidR="00F95DA6" w:rsidRPr="00BA1682">
        <w:rPr>
          <w:rFonts w:ascii="Verdana" w:hAnsi="Verdana"/>
          <w:b/>
          <w:i/>
          <w:sz w:val="18"/>
          <w:szCs w:val="18"/>
          <w:lang w:val="nl-NL"/>
        </w:rPr>
        <w:t>Onder stooktoestellen worden verstaan alle installaties</w:t>
      </w:r>
    </w:p>
    <w:p w:rsidR="00DE7974" w:rsidRPr="00BA1682" w:rsidRDefault="00FA1517" w:rsidP="00FA1517">
      <w:pPr>
        <w:spacing w:line="276" w:lineRule="auto"/>
        <w:ind w:left="284"/>
        <w:jc w:val="both"/>
        <w:rPr>
          <w:rFonts w:ascii="Verdana" w:hAnsi="Verdana"/>
          <w:b/>
          <w:i/>
          <w:sz w:val="18"/>
          <w:szCs w:val="18"/>
          <w:lang w:val="nl-NL"/>
        </w:rPr>
      </w:pPr>
      <w:r w:rsidRPr="00BA1682">
        <w:rPr>
          <w:rFonts w:ascii="Verdana" w:hAnsi="Verdana"/>
          <w:b/>
          <w:i/>
          <w:sz w:val="18"/>
          <w:szCs w:val="18"/>
          <w:lang w:val="nl-NL"/>
        </w:rPr>
        <w:t>vallend onder deze overeenk</w:t>
      </w:r>
      <w:r w:rsidR="00F95DA6" w:rsidRPr="00BA1682">
        <w:rPr>
          <w:rFonts w:ascii="Verdana" w:hAnsi="Verdana"/>
          <w:b/>
          <w:i/>
          <w:sz w:val="18"/>
          <w:szCs w:val="18"/>
          <w:lang w:val="nl-NL"/>
        </w:rPr>
        <w:t>omst</w:t>
      </w:r>
      <w:r w:rsidRPr="00BA1682">
        <w:rPr>
          <w:rFonts w:ascii="Verdana" w:hAnsi="Verdana"/>
          <w:b/>
          <w:i/>
          <w:sz w:val="18"/>
          <w:szCs w:val="18"/>
          <w:lang w:val="nl-NL"/>
        </w:rPr>
        <w:t xml:space="preserve">, </w:t>
      </w:r>
      <w:r w:rsidR="00BA1682" w:rsidRPr="00BA1682">
        <w:rPr>
          <w:rFonts w:ascii="Verdana" w:hAnsi="Verdana"/>
          <w:b/>
          <w:i/>
          <w:sz w:val="18"/>
          <w:szCs w:val="18"/>
          <w:lang w:val="nl-NL"/>
        </w:rPr>
        <w:t>onder de overige installatiedelen wordt verstaan: afsluiters, kleppen, pompen</w:t>
      </w:r>
      <w:r w:rsidR="00BA1682">
        <w:rPr>
          <w:rFonts w:ascii="Verdana" w:hAnsi="Verdana"/>
          <w:b/>
          <w:i/>
          <w:sz w:val="18"/>
          <w:szCs w:val="18"/>
          <w:lang w:val="nl-NL"/>
        </w:rPr>
        <w:t>, verdeler enz. Deze kosten dienen opgenomen te zijn in de aanneemsom</w:t>
      </w:r>
    </w:p>
    <w:p w:rsidR="008A6229" w:rsidRPr="00BA1682" w:rsidRDefault="008A6229" w:rsidP="00F95DA6">
      <w:pPr>
        <w:spacing w:line="276" w:lineRule="auto"/>
        <w:ind w:left="644" w:firstLine="60"/>
        <w:jc w:val="both"/>
        <w:rPr>
          <w:rFonts w:ascii="Verdana" w:hAnsi="Verdana"/>
          <w:b/>
          <w:i/>
          <w:color w:val="00B050"/>
          <w:sz w:val="18"/>
          <w:szCs w:val="18"/>
          <w:lang w:val="nl-NL"/>
        </w:rPr>
      </w:pPr>
    </w:p>
    <w:p w:rsidR="00DE7974" w:rsidRPr="00A215EB" w:rsidRDefault="00DE7974" w:rsidP="00FC69CA">
      <w:pPr>
        <w:numPr>
          <w:ilvl w:val="0"/>
          <w:numId w:val="12"/>
        </w:numPr>
        <w:spacing w:line="276" w:lineRule="auto"/>
        <w:jc w:val="both"/>
        <w:rPr>
          <w:rFonts w:ascii="Verdana" w:hAnsi="Verdana"/>
          <w:sz w:val="18"/>
          <w:szCs w:val="18"/>
          <w:lang w:val="nl-NL"/>
        </w:rPr>
      </w:pPr>
      <w:r w:rsidRPr="00A215EB">
        <w:rPr>
          <w:rFonts w:ascii="Verdana" w:hAnsi="Verdana"/>
          <w:sz w:val="18"/>
          <w:szCs w:val="18"/>
          <w:lang w:val="nl-NL"/>
        </w:rPr>
        <w:t xml:space="preserve">Vraag: </w:t>
      </w:r>
      <w:r w:rsidRPr="00A215EB">
        <w:rPr>
          <w:rFonts w:ascii="Verdana" w:hAnsi="Verdana"/>
          <w:bCs/>
          <w:sz w:val="18"/>
          <w:szCs w:val="18"/>
          <w:u w:val="single"/>
          <w:lang w:val="nl-NL"/>
        </w:rPr>
        <w:t>Bijlage 3 werkomschrijving, Hoofdstuk     12</w:t>
      </w:r>
      <w:r w:rsidRPr="00A215EB">
        <w:rPr>
          <w:rFonts w:ascii="Verdana" w:hAnsi="Verdana"/>
          <w:b/>
          <w:bCs/>
          <w:sz w:val="18"/>
          <w:szCs w:val="18"/>
          <w:lang w:val="nl-NL"/>
        </w:rPr>
        <w:t>:</w:t>
      </w:r>
      <w:r w:rsidRPr="00A215EB">
        <w:rPr>
          <w:rFonts w:ascii="Verdana" w:hAnsi="Verdana"/>
          <w:sz w:val="18"/>
          <w:szCs w:val="18"/>
          <w:lang w:val="nl-NL"/>
        </w:rPr>
        <w:t xml:space="preserve"> op de inventarisatie lijst staan geen filters ( deze moeten volgens de werkomschrijving 2 x per jaar worden vervangen)en </w:t>
      </w:r>
      <w:proofErr w:type="spellStart"/>
      <w:r w:rsidRPr="00A215EB">
        <w:rPr>
          <w:rFonts w:ascii="Verdana" w:hAnsi="Verdana"/>
          <w:sz w:val="18"/>
          <w:szCs w:val="18"/>
          <w:lang w:val="nl-NL"/>
        </w:rPr>
        <w:t>v-snaren</w:t>
      </w:r>
      <w:proofErr w:type="spellEnd"/>
      <w:r w:rsidRPr="00A215EB">
        <w:rPr>
          <w:rFonts w:ascii="Verdana" w:hAnsi="Verdana"/>
          <w:sz w:val="18"/>
          <w:szCs w:val="18"/>
          <w:lang w:val="nl-NL"/>
        </w:rPr>
        <w:t xml:space="preserve"> vermeld t.b.v. de </w:t>
      </w:r>
      <w:proofErr w:type="spellStart"/>
      <w:r w:rsidRPr="00A215EB">
        <w:rPr>
          <w:rFonts w:ascii="Verdana" w:hAnsi="Verdana"/>
          <w:sz w:val="18"/>
          <w:szCs w:val="18"/>
          <w:lang w:val="nl-NL"/>
        </w:rPr>
        <w:t>luchtverhitters</w:t>
      </w:r>
      <w:proofErr w:type="spellEnd"/>
      <w:r w:rsidRPr="00A215EB">
        <w:rPr>
          <w:rFonts w:ascii="Verdana" w:hAnsi="Verdana"/>
          <w:sz w:val="18"/>
          <w:szCs w:val="18"/>
          <w:lang w:val="nl-NL"/>
        </w:rPr>
        <w:t>, zijn deze apart verrekenbaar of moet dit in de aanneemsom worden meegenomen.</w:t>
      </w:r>
    </w:p>
    <w:p w:rsidR="00DE7974" w:rsidRPr="00A215EB" w:rsidRDefault="00DE7974" w:rsidP="00FA1517">
      <w:pPr>
        <w:spacing w:line="276" w:lineRule="auto"/>
        <w:ind w:left="284"/>
        <w:jc w:val="both"/>
        <w:rPr>
          <w:rFonts w:ascii="Verdana" w:hAnsi="Verdana"/>
          <w:b/>
          <w:i/>
          <w:sz w:val="18"/>
          <w:szCs w:val="18"/>
          <w:lang w:val="nl-NL"/>
        </w:rPr>
      </w:pPr>
      <w:r w:rsidRPr="00A215EB">
        <w:rPr>
          <w:rFonts w:ascii="Verdana" w:hAnsi="Verdana"/>
          <w:b/>
          <w:i/>
          <w:sz w:val="18"/>
          <w:szCs w:val="18"/>
          <w:lang w:val="nl-NL"/>
        </w:rPr>
        <w:t xml:space="preserve">Antwoord: </w:t>
      </w:r>
      <w:r w:rsidR="00FA1517">
        <w:rPr>
          <w:rFonts w:ascii="Verdana" w:hAnsi="Verdana"/>
          <w:b/>
          <w:i/>
          <w:sz w:val="18"/>
          <w:szCs w:val="18"/>
          <w:lang w:val="nl-NL"/>
        </w:rPr>
        <w:t xml:space="preserve">filters en </w:t>
      </w:r>
      <w:proofErr w:type="spellStart"/>
      <w:r w:rsidR="00FA1517">
        <w:rPr>
          <w:rFonts w:ascii="Verdana" w:hAnsi="Verdana"/>
          <w:b/>
          <w:i/>
          <w:sz w:val="18"/>
          <w:szCs w:val="18"/>
          <w:lang w:val="nl-NL"/>
        </w:rPr>
        <w:t>v-snaren</w:t>
      </w:r>
      <w:proofErr w:type="spellEnd"/>
      <w:r w:rsidR="00FA1517">
        <w:rPr>
          <w:rFonts w:ascii="Verdana" w:hAnsi="Verdana"/>
          <w:b/>
          <w:i/>
          <w:sz w:val="18"/>
          <w:szCs w:val="18"/>
          <w:lang w:val="nl-NL"/>
        </w:rPr>
        <w:t xml:space="preserve"> bepalen aan de hand van de gegevens van de betreffende toestellen en in de aanneemsom meenemen</w:t>
      </w:r>
    </w:p>
    <w:p w:rsidR="00DE7974" w:rsidRPr="00A215EB" w:rsidRDefault="00DE7974" w:rsidP="00FC69CA">
      <w:pPr>
        <w:spacing w:line="276" w:lineRule="auto"/>
        <w:jc w:val="both"/>
        <w:rPr>
          <w:rFonts w:ascii="Verdana" w:hAnsi="Verdana"/>
          <w:sz w:val="18"/>
          <w:szCs w:val="18"/>
          <w:lang w:val="nl-NL"/>
        </w:rPr>
      </w:pPr>
    </w:p>
    <w:p w:rsidR="00DE7974" w:rsidRPr="00A215EB" w:rsidRDefault="00DE7974" w:rsidP="00FC69CA">
      <w:pPr>
        <w:numPr>
          <w:ilvl w:val="0"/>
          <w:numId w:val="12"/>
        </w:numPr>
        <w:spacing w:line="276" w:lineRule="auto"/>
        <w:jc w:val="both"/>
        <w:rPr>
          <w:rFonts w:ascii="Verdana" w:hAnsi="Verdana" w:cs="Calibri"/>
          <w:sz w:val="18"/>
          <w:szCs w:val="18"/>
          <w:lang w:val="nl-NL"/>
        </w:rPr>
      </w:pPr>
      <w:r w:rsidRPr="00A215EB">
        <w:rPr>
          <w:rFonts w:ascii="Verdana" w:hAnsi="Verdana"/>
          <w:sz w:val="18"/>
          <w:szCs w:val="18"/>
          <w:lang w:val="nl-NL"/>
        </w:rPr>
        <w:lastRenderedPageBreak/>
        <w:t xml:space="preserve">Vraag: </w:t>
      </w:r>
      <w:r w:rsidRPr="00A215EB">
        <w:rPr>
          <w:rFonts w:ascii="Verdana" w:hAnsi="Verdana"/>
          <w:bCs/>
          <w:sz w:val="18"/>
          <w:szCs w:val="18"/>
          <w:u w:val="single"/>
          <w:lang w:val="nl-NL"/>
        </w:rPr>
        <w:t>Bijlage 3 werkomschrijving, Hoofdstuk     12</w:t>
      </w:r>
      <w:r w:rsidRPr="00A215EB">
        <w:rPr>
          <w:rFonts w:ascii="Verdana" w:hAnsi="Verdana"/>
          <w:b/>
          <w:bCs/>
          <w:sz w:val="18"/>
          <w:szCs w:val="18"/>
          <w:lang w:val="nl-NL"/>
        </w:rPr>
        <w:t xml:space="preserve">: </w:t>
      </w:r>
      <w:r w:rsidRPr="00A215EB">
        <w:rPr>
          <w:rFonts w:ascii="Verdana" w:hAnsi="Verdana"/>
          <w:sz w:val="18"/>
          <w:szCs w:val="18"/>
          <w:lang w:val="nl-NL"/>
        </w:rPr>
        <w:t>Aangezien er geen filterlijst bekend is kan het afvoeren oude filters niet geprijsd worden, is dit apart verrekenbaar.</w:t>
      </w:r>
    </w:p>
    <w:p w:rsidR="00DE7974" w:rsidRPr="00A215EB" w:rsidRDefault="00DE7974" w:rsidP="00FC69CA">
      <w:pPr>
        <w:spacing w:line="276" w:lineRule="auto"/>
        <w:ind w:firstLine="284"/>
        <w:jc w:val="both"/>
        <w:rPr>
          <w:rFonts w:ascii="Verdana" w:hAnsi="Verdana"/>
          <w:b/>
          <w:i/>
          <w:sz w:val="18"/>
          <w:szCs w:val="18"/>
          <w:lang w:val="nl-NL"/>
        </w:rPr>
      </w:pPr>
      <w:r w:rsidRPr="00A215EB">
        <w:rPr>
          <w:rFonts w:ascii="Verdana" w:hAnsi="Verdana"/>
          <w:b/>
          <w:i/>
          <w:sz w:val="18"/>
          <w:szCs w:val="18"/>
          <w:lang w:val="nl-NL"/>
        </w:rPr>
        <w:t xml:space="preserve">Antwoord: </w:t>
      </w:r>
      <w:r w:rsidR="00FA1517">
        <w:rPr>
          <w:rFonts w:ascii="Verdana" w:hAnsi="Verdana"/>
          <w:b/>
          <w:i/>
          <w:sz w:val="18"/>
          <w:szCs w:val="18"/>
          <w:lang w:val="nl-NL"/>
        </w:rPr>
        <w:t>zie vraag 16</w:t>
      </w:r>
    </w:p>
    <w:p w:rsidR="00DE7974" w:rsidRPr="00A215EB" w:rsidRDefault="00DE7974" w:rsidP="00FC69CA">
      <w:pPr>
        <w:spacing w:line="276" w:lineRule="auto"/>
        <w:jc w:val="both"/>
        <w:rPr>
          <w:rFonts w:ascii="Verdana" w:hAnsi="Verdana"/>
          <w:sz w:val="18"/>
          <w:szCs w:val="18"/>
          <w:lang w:val="nl-NL"/>
        </w:rPr>
      </w:pPr>
    </w:p>
    <w:p w:rsidR="00DE7974" w:rsidRPr="00A215EB" w:rsidRDefault="00DE7974" w:rsidP="00FC69CA">
      <w:pPr>
        <w:numPr>
          <w:ilvl w:val="0"/>
          <w:numId w:val="12"/>
        </w:numPr>
        <w:spacing w:line="276" w:lineRule="auto"/>
        <w:jc w:val="both"/>
        <w:rPr>
          <w:rFonts w:ascii="Verdana" w:hAnsi="Verdana"/>
          <w:b/>
          <w:i/>
          <w:sz w:val="18"/>
          <w:szCs w:val="18"/>
          <w:lang w:val="nl-NL"/>
        </w:rPr>
      </w:pPr>
      <w:r w:rsidRPr="00A215EB">
        <w:rPr>
          <w:rFonts w:ascii="Verdana" w:hAnsi="Verdana"/>
          <w:sz w:val="18"/>
          <w:szCs w:val="18"/>
          <w:lang w:val="nl-NL"/>
        </w:rPr>
        <w:t xml:space="preserve">Vraag: </w:t>
      </w:r>
      <w:r w:rsidRPr="00A215EB">
        <w:rPr>
          <w:rFonts w:ascii="Verdana" w:hAnsi="Verdana"/>
          <w:bCs/>
          <w:sz w:val="18"/>
          <w:szCs w:val="18"/>
          <w:u w:val="single"/>
          <w:lang w:val="nl-NL"/>
        </w:rPr>
        <w:t>Bijlage 3 werkomschrijving, Hoofdstuk     14.6</w:t>
      </w:r>
      <w:r w:rsidRPr="00A215EB">
        <w:rPr>
          <w:rFonts w:ascii="Verdana" w:hAnsi="Verdana"/>
          <w:b/>
          <w:bCs/>
          <w:sz w:val="18"/>
          <w:szCs w:val="18"/>
          <w:lang w:val="nl-NL"/>
        </w:rPr>
        <w:t>:</w:t>
      </w:r>
      <w:r w:rsidRPr="00A215EB">
        <w:rPr>
          <w:rFonts w:ascii="Verdana" w:hAnsi="Verdana"/>
          <w:sz w:val="18"/>
          <w:szCs w:val="18"/>
          <w:lang w:val="nl-NL"/>
        </w:rPr>
        <w:t xml:space="preserve"> Zijn wachttijden niet de schuld van de opdrachtnemer tot 30 minuten wel verrekenbaar.</w:t>
      </w:r>
    </w:p>
    <w:p w:rsidR="00DE7974" w:rsidRPr="00F95DA6" w:rsidRDefault="00DE7974" w:rsidP="00555FF7">
      <w:pPr>
        <w:spacing w:line="276" w:lineRule="auto"/>
        <w:ind w:left="284"/>
        <w:jc w:val="both"/>
        <w:rPr>
          <w:rFonts w:ascii="Verdana" w:hAnsi="Verdana"/>
          <w:b/>
          <w:i/>
          <w:sz w:val="18"/>
          <w:szCs w:val="18"/>
          <w:lang w:val="nl-NL"/>
        </w:rPr>
      </w:pPr>
      <w:r w:rsidRPr="00A215EB">
        <w:rPr>
          <w:rFonts w:ascii="Verdana" w:hAnsi="Verdana"/>
          <w:b/>
          <w:i/>
          <w:sz w:val="18"/>
          <w:szCs w:val="18"/>
          <w:lang w:val="nl-NL"/>
        </w:rPr>
        <w:t xml:space="preserve">Antwoord: </w:t>
      </w:r>
      <w:r w:rsidR="000703C3" w:rsidRPr="00F95DA6">
        <w:rPr>
          <w:rFonts w:ascii="Verdana" w:hAnsi="Verdana"/>
          <w:b/>
          <w:i/>
          <w:sz w:val="18"/>
          <w:szCs w:val="18"/>
          <w:lang w:val="nl-NL"/>
        </w:rPr>
        <w:t xml:space="preserve">nee, deze zijn niet verrekenbaar. Opdrachtnemer moet rekening houden met wachttijden bij toegang tot complexen </w:t>
      </w:r>
      <w:r w:rsidR="000703C3" w:rsidRPr="002B44A0">
        <w:rPr>
          <w:rFonts w:ascii="Verdana" w:hAnsi="Verdana"/>
          <w:b/>
          <w:i/>
          <w:sz w:val="18"/>
          <w:szCs w:val="18"/>
          <w:lang w:val="nl-NL"/>
        </w:rPr>
        <w:t>en mogelijk ook tot een gebouw</w:t>
      </w:r>
    </w:p>
    <w:p w:rsidR="00F10A7A" w:rsidRPr="00F95DA6" w:rsidRDefault="00F10A7A" w:rsidP="00FC69CA">
      <w:pPr>
        <w:spacing w:line="276" w:lineRule="auto"/>
        <w:rPr>
          <w:rFonts w:ascii="Verdana" w:hAnsi="Verdana"/>
          <w:sz w:val="18"/>
          <w:szCs w:val="18"/>
          <w:lang w:val="nl-NL"/>
        </w:rPr>
      </w:pPr>
    </w:p>
    <w:p w:rsidR="00DE7974" w:rsidRPr="00A215EB" w:rsidRDefault="00DE7974" w:rsidP="00FC69CA">
      <w:pPr>
        <w:numPr>
          <w:ilvl w:val="0"/>
          <w:numId w:val="12"/>
        </w:numPr>
        <w:spacing w:line="276" w:lineRule="auto"/>
        <w:jc w:val="both"/>
        <w:rPr>
          <w:rFonts w:ascii="Verdana" w:hAnsi="Verdana" w:cs="Calibri"/>
          <w:sz w:val="18"/>
          <w:szCs w:val="18"/>
          <w:lang w:val="nl-NL"/>
        </w:rPr>
      </w:pPr>
      <w:r w:rsidRPr="00A215EB">
        <w:rPr>
          <w:rFonts w:ascii="Verdana" w:hAnsi="Verdana"/>
          <w:sz w:val="18"/>
          <w:szCs w:val="18"/>
          <w:lang w:val="nl-NL"/>
        </w:rPr>
        <w:t xml:space="preserve">Vraag: </w:t>
      </w:r>
      <w:r w:rsidRPr="00A215EB">
        <w:rPr>
          <w:rFonts w:ascii="Verdana" w:hAnsi="Verdana"/>
          <w:bCs/>
          <w:sz w:val="18"/>
          <w:szCs w:val="18"/>
          <w:u w:val="single"/>
          <w:lang w:val="nl-NL"/>
        </w:rPr>
        <w:t>Algemeen</w:t>
      </w:r>
      <w:r w:rsidRPr="00A215EB">
        <w:rPr>
          <w:rFonts w:ascii="Verdana" w:hAnsi="Verdana"/>
          <w:b/>
          <w:bCs/>
          <w:sz w:val="18"/>
          <w:szCs w:val="18"/>
          <w:lang w:val="nl-NL"/>
        </w:rPr>
        <w:t xml:space="preserve">: </w:t>
      </w:r>
      <w:r w:rsidRPr="00A215EB">
        <w:rPr>
          <w:rFonts w:ascii="Verdana" w:hAnsi="Verdana"/>
          <w:sz w:val="18"/>
          <w:szCs w:val="18"/>
          <w:lang w:val="nl-NL"/>
        </w:rPr>
        <w:t>Is de sleutelvoorziening geregeld d.m.v. begeleiding vanuit DVD of word er een technische sleutel ter beschikking gesteld aan de opdrachtnemer.</w:t>
      </w:r>
    </w:p>
    <w:p w:rsidR="00DE7974" w:rsidRPr="00A215EB" w:rsidRDefault="00DE7974" w:rsidP="008A6229">
      <w:pPr>
        <w:spacing w:line="276" w:lineRule="auto"/>
        <w:ind w:left="284"/>
        <w:jc w:val="both"/>
        <w:rPr>
          <w:rFonts w:ascii="Verdana" w:hAnsi="Verdana"/>
          <w:b/>
          <w:i/>
          <w:sz w:val="18"/>
          <w:szCs w:val="18"/>
          <w:lang w:val="nl-NL"/>
        </w:rPr>
      </w:pPr>
      <w:r w:rsidRPr="00A215EB">
        <w:rPr>
          <w:rFonts w:ascii="Verdana" w:hAnsi="Verdana"/>
          <w:b/>
          <w:i/>
          <w:sz w:val="18"/>
          <w:szCs w:val="18"/>
          <w:lang w:val="nl-NL"/>
        </w:rPr>
        <w:t xml:space="preserve">Antwoord: </w:t>
      </w:r>
      <w:r w:rsidR="008A6229">
        <w:rPr>
          <w:rFonts w:ascii="Verdana" w:hAnsi="Verdana"/>
          <w:b/>
          <w:i/>
          <w:sz w:val="18"/>
          <w:szCs w:val="18"/>
          <w:lang w:val="nl-NL"/>
        </w:rPr>
        <w:t>Sleutel</w:t>
      </w:r>
      <w:r w:rsidR="002B44A0">
        <w:rPr>
          <w:rFonts w:ascii="Verdana" w:hAnsi="Verdana"/>
          <w:b/>
          <w:i/>
          <w:sz w:val="18"/>
          <w:szCs w:val="18"/>
          <w:lang w:val="nl-NL"/>
        </w:rPr>
        <w:t>s</w:t>
      </w:r>
      <w:r w:rsidR="008A6229">
        <w:rPr>
          <w:rFonts w:ascii="Verdana" w:hAnsi="Verdana"/>
          <w:b/>
          <w:i/>
          <w:sz w:val="18"/>
          <w:szCs w:val="18"/>
          <w:lang w:val="nl-NL"/>
        </w:rPr>
        <w:t xml:space="preserve"> kunnen worden afgehaald bij de wacht op een object of bij de betreffende DVD contactpersoon</w:t>
      </w:r>
    </w:p>
    <w:p w:rsidR="00DE7974" w:rsidRPr="00A215EB" w:rsidRDefault="00DE7974" w:rsidP="00FC69CA">
      <w:pPr>
        <w:spacing w:line="276" w:lineRule="auto"/>
        <w:jc w:val="both"/>
        <w:rPr>
          <w:rFonts w:ascii="Verdana" w:hAnsi="Verdana"/>
          <w:sz w:val="18"/>
          <w:szCs w:val="18"/>
          <w:lang w:val="nl-NL"/>
        </w:rPr>
      </w:pPr>
    </w:p>
    <w:p w:rsidR="00DE7974" w:rsidRPr="00A215EB" w:rsidRDefault="00DE7974" w:rsidP="00FC69CA">
      <w:pPr>
        <w:numPr>
          <w:ilvl w:val="0"/>
          <w:numId w:val="12"/>
        </w:numPr>
        <w:spacing w:line="276" w:lineRule="auto"/>
        <w:jc w:val="both"/>
        <w:rPr>
          <w:rFonts w:ascii="Verdana" w:hAnsi="Verdana"/>
          <w:b/>
          <w:i/>
          <w:sz w:val="18"/>
          <w:szCs w:val="18"/>
          <w:lang w:val="nl-NL"/>
        </w:rPr>
      </w:pPr>
      <w:r w:rsidRPr="00A215EB">
        <w:rPr>
          <w:rFonts w:ascii="Verdana" w:hAnsi="Verdana"/>
          <w:sz w:val="18"/>
          <w:szCs w:val="18"/>
          <w:lang w:val="nl-NL"/>
        </w:rPr>
        <w:t xml:space="preserve">Vraag: </w:t>
      </w:r>
      <w:r w:rsidRPr="00A215EB">
        <w:rPr>
          <w:rFonts w:ascii="Verdana" w:hAnsi="Verdana"/>
          <w:bCs/>
          <w:sz w:val="18"/>
          <w:szCs w:val="18"/>
          <w:u w:val="single"/>
          <w:lang w:val="nl-NL"/>
        </w:rPr>
        <w:t>Algemeen</w:t>
      </w:r>
      <w:r w:rsidRPr="00A215EB">
        <w:rPr>
          <w:rFonts w:ascii="Verdana" w:hAnsi="Verdana"/>
          <w:b/>
          <w:bCs/>
          <w:sz w:val="18"/>
          <w:szCs w:val="18"/>
          <w:lang w:val="nl-NL"/>
        </w:rPr>
        <w:t xml:space="preserve">: </w:t>
      </w:r>
      <w:r w:rsidRPr="00A215EB">
        <w:rPr>
          <w:rFonts w:ascii="Verdana" w:hAnsi="Verdana"/>
          <w:sz w:val="18"/>
          <w:szCs w:val="18"/>
          <w:lang w:val="nl-NL"/>
        </w:rPr>
        <w:t>Is het onderhoud 2013 uitgevoerd, indien dit niet is gebeurd is zijn er dan extra kosten verrekenbaar.</w:t>
      </w:r>
    </w:p>
    <w:p w:rsidR="00DE7974" w:rsidRPr="00A215EB" w:rsidRDefault="00DE7974" w:rsidP="00296036">
      <w:pPr>
        <w:spacing w:line="276" w:lineRule="auto"/>
        <w:ind w:left="284"/>
        <w:jc w:val="both"/>
        <w:rPr>
          <w:rFonts w:ascii="Verdana" w:hAnsi="Verdana"/>
          <w:b/>
          <w:i/>
          <w:sz w:val="18"/>
          <w:szCs w:val="18"/>
          <w:lang w:val="nl-NL"/>
        </w:rPr>
      </w:pPr>
      <w:r w:rsidRPr="00A215EB">
        <w:rPr>
          <w:rFonts w:ascii="Verdana" w:hAnsi="Verdana"/>
          <w:b/>
          <w:i/>
          <w:sz w:val="18"/>
          <w:szCs w:val="18"/>
          <w:lang w:val="nl-NL"/>
        </w:rPr>
        <w:t xml:space="preserve">Antwoord: </w:t>
      </w:r>
      <w:r w:rsidR="00296036">
        <w:rPr>
          <w:rFonts w:ascii="Verdana" w:hAnsi="Verdana"/>
          <w:b/>
          <w:i/>
          <w:sz w:val="18"/>
          <w:szCs w:val="18"/>
          <w:lang w:val="nl-NL"/>
        </w:rPr>
        <w:t xml:space="preserve">Onderhoud 2013 is uitgevoerd, extra </w:t>
      </w:r>
      <w:r w:rsidR="008A6229">
        <w:rPr>
          <w:rFonts w:ascii="Verdana" w:hAnsi="Verdana"/>
          <w:b/>
          <w:i/>
          <w:sz w:val="18"/>
          <w:szCs w:val="18"/>
          <w:lang w:val="nl-NL"/>
        </w:rPr>
        <w:t xml:space="preserve">kosten zijn niet verrekenbaar </w:t>
      </w:r>
    </w:p>
    <w:p w:rsidR="00DE7974" w:rsidRPr="00A215EB" w:rsidRDefault="00DE7974" w:rsidP="00FC69CA">
      <w:pPr>
        <w:spacing w:line="276" w:lineRule="auto"/>
        <w:ind w:firstLine="284"/>
        <w:jc w:val="both"/>
        <w:rPr>
          <w:rFonts w:ascii="Verdana" w:hAnsi="Verdana"/>
          <w:b/>
          <w:i/>
          <w:sz w:val="18"/>
          <w:szCs w:val="18"/>
          <w:lang w:val="nl-NL"/>
        </w:rPr>
      </w:pPr>
    </w:p>
    <w:p w:rsidR="00DE7974" w:rsidRPr="00A215EB" w:rsidRDefault="00DE7974" w:rsidP="00FC69CA">
      <w:pPr>
        <w:numPr>
          <w:ilvl w:val="0"/>
          <w:numId w:val="12"/>
        </w:numPr>
        <w:spacing w:line="276" w:lineRule="auto"/>
        <w:jc w:val="both"/>
        <w:rPr>
          <w:rFonts w:ascii="Verdana" w:hAnsi="Verdana" w:cs="Calibri"/>
          <w:sz w:val="18"/>
          <w:szCs w:val="18"/>
          <w:u w:val="single"/>
          <w:lang w:val="nl-NL"/>
        </w:rPr>
      </w:pPr>
      <w:r w:rsidRPr="00A215EB">
        <w:rPr>
          <w:rFonts w:ascii="Verdana" w:hAnsi="Verdana"/>
          <w:sz w:val="18"/>
          <w:szCs w:val="18"/>
          <w:lang w:val="nl-NL"/>
        </w:rPr>
        <w:t xml:space="preserve">Vraag: </w:t>
      </w:r>
      <w:r w:rsidR="00AD5143" w:rsidRPr="00A215EB">
        <w:rPr>
          <w:rFonts w:ascii="Verdana" w:hAnsi="Verdana"/>
          <w:sz w:val="18"/>
          <w:szCs w:val="18"/>
          <w:u w:val="single"/>
          <w:lang w:val="nl-NL"/>
        </w:rPr>
        <w:t xml:space="preserve">inschrijvingsleidraad, </w:t>
      </w:r>
      <w:r w:rsidR="00AD5143" w:rsidRPr="00A215EB">
        <w:rPr>
          <w:rFonts w:ascii="Verdana" w:hAnsi="Verdana" w:cs="Arial"/>
          <w:sz w:val="18"/>
          <w:szCs w:val="18"/>
          <w:u w:val="single"/>
          <w:lang w:val="nl-NL"/>
        </w:rPr>
        <w:t xml:space="preserve">3.3.1.2 </w:t>
      </w:r>
      <w:proofErr w:type="spellStart"/>
      <w:r w:rsidR="00AD5143" w:rsidRPr="00A215EB">
        <w:rPr>
          <w:rFonts w:ascii="Verdana" w:hAnsi="Verdana" w:cs="Arial"/>
          <w:sz w:val="18"/>
          <w:szCs w:val="18"/>
          <w:u w:val="single"/>
          <w:lang w:val="nl-NL"/>
        </w:rPr>
        <w:t>pag</w:t>
      </w:r>
      <w:proofErr w:type="spellEnd"/>
      <w:r w:rsidR="00AD5143" w:rsidRPr="00A215EB">
        <w:rPr>
          <w:rFonts w:ascii="Verdana" w:hAnsi="Verdana" w:cs="Arial"/>
          <w:sz w:val="18"/>
          <w:szCs w:val="18"/>
          <w:u w:val="single"/>
          <w:lang w:val="nl-NL"/>
        </w:rPr>
        <w:t xml:space="preserve"> 25; </w:t>
      </w:r>
      <w:r w:rsidR="00AD5143" w:rsidRPr="00A215EB">
        <w:rPr>
          <w:rFonts w:ascii="Verdana" w:hAnsi="Verdana" w:cs="Calibri"/>
          <w:sz w:val="18"/>
          <w:szCs w:val="18"/>
          <w:lang w:val="nl-NL"/>
        </w:rPr>
        <w:t xml:space="preserve">Wanneer inschrijver alleen inschrijft op het onderhoud dient inschrijver dan te voldoen de SCIOS eisen PI? </w:t>
      </w:r>
      <w:r w:rsidR="00AD5143" w:rsidRPr="00A215EB">
        <w:rPr>
          <w:rFonts w:ascii="Verdana" w:hAnsi="Verdana" w:cs="Calibri"/>
          <w:sz w:val="18"/>
          <w:szCs w:val="18"/>
        </w:rPr>
        <w:t xml:space="preserve">Of is SCIOS PO </w:t>
      </w:r>
      <w:proofErr w:type="spellStart"/>
      <w:r w:rsidR="00AD5143" w:rsidRPr="00A215EB">
        <w:rPr>
          <w:rFonts w:ascii="Verdana" w:hAnsi="Verdana" w:cs="Calibri"/>
          <w:sz w:val="18"/>
          <w:szCs w:val="18"/>
        </w:rPr>
        <w:t>voldoende</w:t>
      </w:r>
      <w:proofErr w:type="spellEnd"/>
      <w:r w:rsidR="00AD5143" w:rsidRPr="00A215EB">
        <w:rPr>
          <w:rFonts w:ascii="Verdana" w:hAnsi="Verdana" w:cs="Calibri"/>
          <w:sz w:val="18"/>
          <w:szCs w:val="18"/>
        </w:rPr>
        <w:t>?</w:t>
      </w:r>
    </w:p>
    <w:p w:rsidR="00DE7974" w:rsidRPr="00A215EB" w:rsidRDefault="00DE7974" w:rsidP="00FC69CA">
      <w:pPr>
        <w:spacing w:line="276" w:lineRule="auto"/>
        <w:ind w:firstLine="284"/>
        <w:jc w:val="both"/>
        <w:rPr>
          <w:rFonts w:ascii="Verdana" w:hAnsi="Verdana"/>
          <w:b/>
          <w:i/>
          <w:sz w:val="18"/>
          <w:szCs w:val="18"/>
          <w:lang w:val="nl-NL"/>
        </w:rPr>
      </w:pPr>
      <w:r w:rsidRPr="00A215EB">
        <w:rPr>
          <w:rFonts w:ascii="Verdana" w:hAnsi="Verdana"/>
          <w:b/>
          <w:i/>
          <w:sz w:val="18"/>
          <w:szCs w:val="18"/>
          <w:lang w:val="nl-NL"/>
        </w:rPr>
        <w:t xml:space="preserve">Antwoord: </w:t>
      </w:r>
      <w:r w:rsidR="00AD5143" w:rsidRPr="00A215EB">
        <w:rPr>
          <w:rFonts w:ascii="Verdana" w:hAnsi="Verdana"/>
          <w:b/>
          <w:i/>
          <w:sz w:val="18"/>
          <w:szCs w:val="18"/>
          <w:lang w:val="nl-NL"/>
        </w:rPr>
        <w:t>SCIOS PO is dan vo</w:t>
      </w:r>
      <w:r w:rsidR="003C3F15">
        <w:rPr>
          <w:rFonts w:ascii="Verdana" w:hAnsi="Verdana"/>
          <w:b/>
          <w:i/>
          <w:sz w:val="18"/>
          <w:szCs w:val="18"/>
          <w:lang w:val="nl-NL"/>
        </w:rPr>
        <w:t>ldoende</w:t>
      </w:r>
    </w:p>
    <w:p w:rsidR="00DE7974" w:rsidRPr="00937695" w:rsidRDefault="00DE7974" w:rsidP="00FC69CA">
      <w:pPr>
        <w:spacing w:line="276" w:lineRule="auto"/>
        <w:jc w:val="both"/>
        <w:rPr>
          <w:rFonts w:ascii="Verdana" w:hAnsi="Verdana"/>
          <w:sz w:val="18"/>
          <w:szCs w:val="18"/>
          <w:lang w:val="nl-NL"/>
        </w:rPr>
      </w:pPr>
    </w:p>
    <w:p w:rsidR="00AD5143" w:rsidRPr="00937695" w:rsidRDefault="00DE7974" w:rsidP="00FC69CA">
      <w:pPr>
        <w:numPr>
          <w:ilvl w:val="0"/>
          <w:numId w:val="12"/>
        </w:numPr>
        <w:spacing w:line="276" w:lineRule="auto"/>
        <w:jc w:val="both"/>
        <w:rPr>
          <w:rFonts w:ascii="Verdana" w:hAnsi="Verdana"/>
          <w:b/>
          <w:i/>
          <w:sz w:val="18"/>
          <w:szCs w:val="18"/>
          <w:lang w:val="nl-NL"/>
        </w:rPr>
      </w:pPr>
      <w:r w:rsidRPr="00937695">
        <w:rPr>
          <w:rFonts w:ascii="Verdana" w:hAnsi="Verdana"/>
          <w:sz w:val="18"/>
          <w:szCs w:val="18"/>
          <w:lang w:val="nl-NL"/>
        </w:rPr>
        <w:t xml:space="preserve">Vraag: </w:t>
      </w:r>
      <w:r w:rsidR="00AD5143" w:rsidRPr="00937695">
        <w:rPr>
          <w:rFonts w:ascii="Verdana" w:hAnsi="Verdana"/>
          <w:sz w:val="18"/>
          <w:szCs w:val="18"/>
          <w:u w:val="single"/>
          <w:lang w:val="nl-NL"/>
        </w:rPr>
        <w:t xml:space="preserve">inschrijvingsleidraad, </w:t>
      </w:r>
      <w:r w:rsidR="00AD5143" w:rsidRPr="00937695">
        <w:rPr>
          <w:rFonts w:ascii="Verdana" w:hAnsi="Verdana" w:cs="Arial"/>
          <w:sz w:val="18"/>
          <w:szCs w:val="18"/>
          <w:u w:val="single"/>
          <w:lang w:val="nl-NL"/>
        </w:rPr>
        <w:t xml:space="preserve">3.3.1.2 </w:t>
      </w:r>
      <w:proofErr w:type="spellStart"/>
      <w:r w:rsidR="00AD5143" w:rsidRPr="00937695">
        <w:rPr>
          <w:rFonts w:ascii="Verdana" w:hAnsi="Verdana" w:cs="Arial"/>
          <w:sz w:val="18"/>
          <w:szCs w:val="18"/>
          <w:u w:val="single"/>
          <w:lang w:val="nl-NL"/>
        </w:rPr>
        <w:t>pag</w:t>
      </w:r>
      <w:proofErr w:type="spellEnd"/>
      <w:r w:rsidR="00AD5143" w:rsidRPr="00937695">
        <w:rPr>
          <w:rFonts w:ascii="Verdana" w:hAnsi="Verdana" w:cs="Arial"/>
          <w:sz w:val="18"/>
          <w:szCs w:val="18"/>
          <w:u w:val="single"/>
          <w:lang w:val="nl-NL"/>
        </w:rPr>
        <w:t xml:space="preserve"> 25; </w:t>
      </w:r>
      <w:r w:rsidR="00AD5143" w:rsidRPr="00937695">
        <w:rPr>
          <w:rFonts w:ascii="Verdana" w:hAnsi="Verdana" w:cs="Calibri"/>
          <w:sz w:val="18"/>
          <w:szCs w:val="18"/>
          <w:lang w:val="nl-NL"/>
        </w:rPr>
        <w:t>Indien er op een perceel geen objecten staan, welke aan een bepaalde SCIOS verplichting onderhevig zijn (zoals in het 3.3.1.2.artikel omschreven), moet inschrijver dan wel aan de SCIOS eis voldoen. Bijvoorbeeld: stoom- heetwaterketels niet aanwezig. Dient  inschrijver dan wel gecertificeerd te zijn volgens Scope 3?</w:t>
      </w:r>
    </w:p>
    <w:p w:rsidR="00937695" w:rsidRPr="00937695" w:rsidRDefault="00DE7974" w:rsidP="00937695">
      <w:pPr>
        <w:spacing w:line="276" w:lineRule="auto"/>
        <w:ind w:left="284"/>
        <w:jc w:val="both"/>
        <w:rPr>
          <w:rFonts w:ascii="Verdana" w:hAnsi="Verdana"/>
          <w:b/>
          <w:i/>
          <w:sz w:val="18"/>
          <w:szCs w:val="18"/>
          <w:lang w:val="nl-NL"/>
        </w:rPr>
      </w:pPr>
      <w:r w:rsidRPr="00937695">
        <w:rPr>
          <w:rFonts w:ascii="Verdana" w:hAnsi="Verdana"/>
          <w:b/>
          <w:i/>
          <w:sz w:val="18"/>
          <w:szCs w:val="18"/>
          <w:lang w:val="nl-NL"/>
        </w:rPr>
        <w:t xml:space="preserve">Antwoord: </w:t>
      </w:r>
      <w:r w:rsidR="00937695" w:rsidRPr="00937695">
        <w:rPr>
          <w:rFonts w:ascii="Verdana" w:hAnsi="Verdana"/>
          <w:b/>
          <w:i/>
          <w:sz w:val="18"/>
          <w:szCs w:val="18"/>
          <w:lang w:val="nl-NL"/>
        </w:rPr>
        <w:t>de opdrachtnemer moet gecertificeerd zijn voor de scopes die gelden voor de toestellen in het betreffende perceel</w:t>
      </w:r>
    </w:p>
    <w:p w:rsidR="00937695" w:rsidRPr="003C3F15" w:rsidRDefault="00937695" w:rsidP="00937695">
      <w:pPr>
        <w:spacing w:line="276" w:lineRule="auto"/>
        <w:ind w:left="284"/>
        <w:jc w:val="both"/>
        <w:rPr>
          <w:rFonts w:ascii="Verdana" w:hAnsi="Verdana"/>
          <w:b/>
          <w:i/>
          <w:color w:val="0070C0"/>
          <w:sz w:val="18"/>
          <w:szCs w:val="18"/>
          <w:lang w:val="nl-NL"/>
        </w:rPr>
      </w:pPr>
    </w:p>
    <w:p w:rsidR="00AD5143" w:rsidRPr="00253176" w:rsidRDefault="00DE7974" w:rsidP="00FC69CA">
      <w:pPr>
        <w:numPr>
          <w:ilvl w:val="0"/>
          <w:numId w:val="12"/>
        </w:numPr>
        <w:spacing w:line="276" w:lineRule="auto"/>
        <w:jc w:val="both"/>
        <w:rPr>
          <w:rFonts w:ascii="Verdana" w:hAnsi="Verdana" w:cs="Calibri"/>
          <w:sz w:val="18"/>
          <w:szCs w:val="18"/>
          <w:lang w:val="nl-NL"/>
        </w:rPr>
      </w:pPr>
      <w:r w:rsidRPr="00253176">
        <w:rPr>
          <w:rFonts w:ascii="Verdana" w:hAnsi="Verdana"/>
          <w:sz w:val="18"/>
          <w:szCs w:val="18"/>
          <w:lang w:val="nl-NL"/>
        </w:rPr>
        <w:t xml:space="preserve">Vraag: </w:t>
      </w:r>
      <w:r w:rsidR="00AD5143" w:rsidRPr="00253176">
        <w:rPr>
          <w:rFonts w:ascii="Verdana" w:hAnsi="Verdana"/>
          <w:sz w:val="18"/>
          <w:szCs w:val="18"/>
          <w:u w:val="single"/>
          <w:lang w:val="nl-NL"/>
        </w:rPr>
        <w:t>algemeen;</w:t>
      </w:r>
      <w:r w:rsidR="00AD5143" w:rsidRPr="00253176">
        <w:rPr>
          <w:rFonts w:ascii="Verdana" w:hAnsi="Verdana"/>
          <w:sz w:val="18"/>
          <w:szCs w:val="18"/>
          <w:lang w:val="nl-NL"/>
        </w:rPr>
        <w:t xml:space="preserve"> </w:t>
      </w:r>
      <w:r w:rsidR="00AD5143" w:rsidRPr="00253176">
        <w:rPr>
          <w:rFonts w:ascii="Verdana" w:hAnsi="Verdana" w:cs="Arial"/>
          <w:sz w:val="18"/>
          <w:szCs w:val="18"/>
          <w:lang w:val="nl-NL"/>
        </w:rPr>
        <w:t>Zijn de laatste PO/PI en EBI verslagen digitaal beschikbaar?</w:t>
      </w:r>
    </w:p>
    <w:p w:rsidR="00DE7974" w:rsidRPr="00253176" w:rsidRDefault="00DE7974" w:rsidP="00253176">
      <w:pPr>
        <w:spacing w:line="276" w:lineRule="auto"/>
        <w:ind w:left="284"/>
        <w:jc w:val="both"/>
        <w:rPr>
          <w:rFonts w:ascii="Verdana" w:hAnsi="Verdana"/>
          <w:b/>
          <w:i/>
          <w:sz w:val="18"/>
          <w:szCs w:val="18"/>
          <w:lang w:val="nl-NL"/>
        </w:rPr>
      </w:pPr>
      <w:r w:rsidRPr="00253176">
        <w:rPr>
          <w:rFonts w:ascii="Verdana" w:hAnsi="Verdana"/>
          <w:b/>
          <w:i/>
          <w:sz w:val="18"/>
          <w:szCs w:val="18"/>
          <w:lang w:val="nl-NL"/>
        </w:rPr>
        <w:t xml:space="preserve">Antwoord: </w:t>
      </w:r>
      <w:r w:rsidR="00253176" w:rsidRPr="00253176">
        <w:rPr>
          <w:rFonts w:ascii="Verdana" w:hAnsi="Verdana"/>
          <w:b/>
          <w:i/>
          <w:sz w:val="18"/>
          <w:szCs w:val="18"/>
          <w:lang w:val="nl-NL"/>
        </w:rPr>
        <w:t xml:space="preserve">deze worden indien beschikbaar na aanbesteding aan de opdrachtnemer beschikbaar gesteld. </w:t>
      </w:r>
    </w:p>
    <w:p w:rsidR="00DE7974" w:rsidRPr="00A215EB" w:rsidRDefault="00DE7974" w:rsidP="00FC69CA">
      <w:pPr>
        <w:spacing w:line="276" w:lineRule="auto"/>
        <w:jc w:val="both"/>
        <w:rPr>
          <w:rFonts w:ascii="Verdana" w:hAnsi="Verdana"/>
          <w:sz w:val="18"/>
          <w:szCs w:val="18"/>
          <w:lang w:val="nl-NL"/>
        </w:rPr>
      </w:pPr>
    </w:p>
    <w:p w:rsidR="00AD5143" w:rsidRPr="00A215EB" w:rsidRDefault="00DE7974" w:rsidP="00FC69CA">
      <w:pPr>
        <w:numPr>
          <w:ilvl w:val="0"/>
          <w:numId w:val="12"/>
        </w:numPr>
        <w:spacing w:line="276" w:lineRule="auto"/>
        <w:jc w:val="both"/>
        <w:rPr>
          <w:rFonts w:ascii="Verdana" w:hAnsi="Verdana"/>
          <w:b/>
          <w:i/>
          <w:sz w:val="18"/>
          <w:szCs w:val="18"/>
          <w:lang w:val="nl-NL"/>
        </w:rPr>
      </w:pPr>
      <w:r w:rsidRPr="00A215EB">
        <w:rPr>
          <w:rFonts w:ascii="Verdana" w:hAnsi="Verdana"/>
          <w:sz w:val="18"/>
          <w:szCs w:val="18"/>
          <w:lang w:val="nl-NL"/>
        </w:rPr>
        <w:t xml:space="preserve">Vraag: </w:t>
      </w:r>
      <w:r w:rsidR="00AD5143" w:rsidRPr="00A215EB">
        <w:rPr>
          <w:rFonts w:ascii="Verdana" w:hAnsi="Verdana"/>
          <w:sz w:val="18"/>
          <w:szCs w:val="18"/>
          <w:u w:val="single"/>
          <w:lang w:val="nl-NL"/>
        </w:rPr>
        <w:t xml:space="preserve">algemeen; </w:t>
      </w:r>
      <w:r w:rsidR="00AD5143" w:rsidRPr="00A215EB">
        <w:rPr>
          <w:rFonts w:ascii="Verdana" w:hAnsi="Verdana" w:cs="Calibri"/>
          <w:sz w:val="18"/>
          <w:szCs w:val="18"/>
          <w:lang w:val="nl-NL"/>
        </w:rPr>
        <w:t>Zijn de restpunten van de laatste PO/PI uitgevoerd?</w:t>
      </w:r>
    </w:p>
    <w:p w:rsidR="00DE7974" w:rsidRPr="00A215EB" w:rsidRDefault="00DE7974" w:rsidP="00FC69CA">
      <w:pPr>
        <w:spacing w:line="276" w:lineRule="auto"/>
        <w:ind w:firstLine="284"/>
        <w:jc w:val="both"/>
        <w:rPr>
          <w:rFonts w:ascii="Verdana" w:hAnsi="Verdana"/>
          <w:b/>
          <w:i/>
          <w:sz w:val="18"/>
          <w:szCs w:val="18"/>
          <w:lang w:val="nl-NL"/>
        </w:rPr>
      </w:pPr>
      <w:r w:rsidRPr="00A215EB">
        <w:rPr>
          <w:rFonts w:ascii="Verdana" w:hAnsi="Verdana"/>
          <w:b/>
          <w:i/>
          <w:sz w:val="18"/>
          <w:szCs w:val="18"/>
          <w:lang w:val="nl-NL"/>
        </w:rPr>
        <w:t>Antwoord:</w:t>
      </w:r>
      <w:r w:rsidR="00BA1682">
        <w:rPr>
          <w:rFonts w:ascii="Verdana" w:hAnsi="Verdana"/>
          <w:b/>
          <w:i/>
          <w:sz w:val="18"/>
          <w:szCs w:val="18"/>
          <w:lang w:val="nl-NL"/>
        </w:rPr>
        <w:t xml:space="preserve"> ja</w:t>
      </w:r>
      <w:r w:rsidRPr="00A215EB">
        <w:rPr>
          <w:rFonts w:ascii="Verdana" w:hAnsi="Verdana"/>
          <w:b/>
          <w:i/>
          <w:sz w:val="18"/>
          <w:szCs w:val="18"/>
          <w:lang w:val="nl-NL"/>
        </w:rPr>
        <w:t xml:space="preserve"> </w:t>
      </w:r>
    </w:p>
    <w:p w:rsidR="00DE7974" w:rsidRPr="00A215EB" w:rsidRDefault="00DE7974" w:rsidP="00FC69CA">
      <w:pPr>
        <w:spacing w:line="276" w:lineRule="auto"/>
        <w:rPr>
          <w:rFonts w:ascii="Verdana" w:hAnsi="Verdana"/>
          <w:sz w:val="18"/>
          <w:szCs w:val="18"/>
        </w:rPr>
      </w:pPr>
    </w:p>
    <w:p w:rsidR="00AD5143" w:rsidRPr="00A215EB" w:rsidRDefault="00AD5143" w:rsidP="00FC69CA">
      <w:pPr>
        <w:numPr>
          <w:ilvl w:val="0"/>
          <w:numId w:val="12"/>
        </w:numPr>
        <w:spacing w:line="276" w:lineRule="auto"/>
        <w:jc w:val="both"/>
        <w:rPr>
          <w:rFonts w:ascii="Verdana" w:hAnsi="Verdana" w:cs="Calibri"/>
          <w:sz w:val="18"/>
          <w:szCs w:val="18"/>
          <w:lang w:val="nl-NL"/>
        </w:rPr>
      </w:pPr>
      <w:r w:rsidRPr="00A215EB">
        <w:rPr>
          <w:rFonts w:ascii="Verdana" w:hAnsi="Verdana"/>
          <w:sz w:val="18"/>
          <w:szCs w:val="18"/>
          <w:lang w:val="nl-NL"/>
        </w:rPr>
        <w:t xml:space="preserve">Vraag: </w:t>
      </w:r>
      <w:r w:rsidRPr="00A215EB">
        <w:rPr>
          <w:rFonts w:ascii="Verdana" w:hAnsi="Verdana"/>
          <w:sz w:val="18"/>
          <w:szCs w:val="18"/>
          <w:u w:val="single"/>
          <w:lang w:val="nl-NL"/>
        </w:rPr>
        <w:t>algemeen;</w:t>
      </w:r>
      <w:r w:rsidRPr="00A215EB">
        <w:rPr>
          <w:rFonts w:ascii="Verdana" w:hAnsi="Verdana" w:cs="Arial"/>
          <w:color w:val="000000"/>
          <w:sz w:val="18"/>
          <w:szCs w:val="18"/>
          <w:lang w:val="nl-NL"/>
        </w:rPr>
        <w:t xml:space="preserve"> Zijn er nog lopende werkzaamheden aan de installaties?</w:t>
      </w:r>
    </w:p>
    <w:p w:rsidR="00AD5143" w:rsidRPr="00A215EB" w:rsidRDefault="00AD5143" w:rsidP="00FC69CA">
      <w:pPr>
        <w:spacing w:line="276" w:lineRule="auto"/>
        <w:ind w:firstLine="284"/>
        <w:jc w:val="both"/>
        <w:rPr>
          <w:rFonts w:ascii="Verdana" w:hAnsi="Verdana"/>
          <w:b/>
          <w:i/>
          <w:sz w:val="18"/>
          <w:szCs w:val="18"/>
          <w:lang w:val="nl-NL"/>
        </w:rPr>
      </w:pPr>
      <w:r w:rsidRPr="00A215EB">
        <w:rPr>
          <w:rFonts w:ascii="Verdana" w:hAnsi="Verdana"/>
          <w:b/>
          <w:i/>
          <w:sz w:val="18"/>
          <w:szCs w:val="18"/>
          <w:lang w:val="nl-NL"/>
        </w:rPr>
        <w:t>Antwoord:</w:t>
      </w:r>
      <w:r w:rsidR="00BA1682">
        <w:rPr>
          <w:rFonts w:ascii="Verdana" w:hAnsi="Verdana"/>
          <w:b/>
          <w:i/>
          <w:sz w:val="18"/>
          <w:szCs w:val="18"/>
          <w:lang w:val="nl-NL"/>
        </w:rPr>
        <w:t xml:space="preserve"> nee</w:t>
      </w:r>
      <w:r w:rsidR="00FA1517">
        <w:rPr>
          <w:rFonts w:ascii="Verdana" w:hAnsi="Verdana"/>
          <w:b/>
          <w:i/>
          <w:sz w:val="18"/>
          <w:szCs w:val="18"/>
          <w:lang w:val="nl-NL"/>
        </w:rPr>
        <w:t xml:space="preserve"> </w:t>
      </w:r>
      <w:r w:rsidRPr="00A215EB">
        <w:rPr>
          <w:rFonts w:ascii="Verdana" w:hAnsi="Verdana"/>
          <w:b/>
          <w:i/>
          <w:sz w:val="18"/>
          <w:szCs w:val="18"/>
          <w:lang w:val="nl-NL"/>
        </w:rPr>
        <w:t xml:space="preserve"> </w:t>
      </w:r>
    </w:p>
    <w:p w:rsidR="00AD5143" w:rsidRPr="00A215EB" w:rsidRDefault="00AD5143" w:rsidP="00FC69CA">
      <w:pPr>
        <w:spacing w:line="276" w:lineRule="auto"/>
        <w:jc w:val="both"/>
        <w:rPr>
          <w:rFonts w:ascii="Verdana" w:hAnsi="Verdana"/>
          <w:sz w:val="18"/>
          <w:szCs w:val="18"/>
          <w:lang w:val="nl-NL"/>
        </w:rPr>
      </w:pPr>
    </w:p>
    <w:p w:rsidR="00AD5143" w:rsidRPr="00A215EB" w:rsidRDefault="00AD5143" w:rsidP="00FC69CA">
      <w:pPr>
        <w:numPr>
          <w:ilvl w:val="0"/>
          <w:numId w:val="12"/>
        </w:numPr>
        <w:spacing w:line="276" w:lineRule="auto"/>
        <w:jc w:val="both"/>
        <w:rPr>
          <w:rFonts w:ascii="Verdana" w:hAnsi="Verdana"/>
          <w:b/>
          <w:i/>
          <w:sz w:val="18"/>
          <w:szCs w:val="18"/>
          <w:lang w:val="nl-NL"/>
        </w:rPr>
      </w:pPr>
      <w:r w:rsidRPr="00A215EB">
        <w:rPr>
          <w:rFonts w:ascii="Verdana" w:hAnsi="Verdana"/>
          <w:sz w:val="18"/>
          <w:szCs w:val="18"/>
          <w:lang w:val="nl-NL"/>
        </w:rPr>
        <w:t xml:space="preserve">Vraag: </w:t>
      </w:r>
      <w:r w:rsidRPr="00A215EB">
        <w:rPr>
          <w:rFonts w:ascii="Verdana" w:hAnsi="Verdana"/>
          <w:sz w:val="18"/>
          <w:szCs w:val="18"/>
          <w:u w:val="single"/>
          <w:lang w:val="nl-NL"/>
        </w:rPr>
        <w:t>algemeen;</w:t>
      </w:r>
      <w:r w:rsidRPr="00A215EB">
        <w:rPr>
          <w:rFonts w:ascii="Verdana" w:hAnsi="Verdana" w:cs="Arial"/>
          <w:color w:val="000000"/>
          <w:sz w:val="18"/>
          <w:szCs w:val="18"/>
          <w:lang w:val="nl-NL"/>
        </w:rPr>
        <w:t xml:space="preserve"> </w:t>
      </w:r>
      <w:r w:rsidRPr="00A215EB">
        <w:rPr>
          <w:rFonts w:ascii="Verdana" w:hAnsi="Verdana" w:cs="Tahoma"/>
          <w:color w:val="000000"/>
          <w:sz w:val="18"/>
          <w:szCs w:val="18"/>
          <w:lang w:val="nl-NL"/>
        </w:rPr>
        <w:t>Is per installatie bekend welke storingen afgelopen jaar zijn geweest?</w:t>
      </w:r>
    </w:p>
    <w:p w:rsidR="00AD5143" w:rsidRPr="00A215EB" w:rsidRDefault="00AD5143" w:rsidP="00FC69CA">
      <w:pPr>
        <w:spacing w:line="276" w:lineRule="auto"/>
        <w:ind w:firstLine="284"/>
        <w:jc w:val="both"/>
        <w:rPr>
          <w:rFonts w:ascii="Verdana" w:hAnsi="Verdana"/>
          <w:b/>
          <w:i/>
          <w:sz w:val="18"/>
          <w:szCs w:val="18"/>
          <w:lang w:val="nl-NL"/>
        </w:rPr>
      </w:pPr>
      <w:r w:rsidRPr="00A215EB">
        <w:rPr>
          <w:rFonts w:ascii="Verdana" w:hAnsi="Verdana"/>
          <w:b/>
          <w:i/>
          <w:sz w:val="18"/>
          <w:szCs w:val="18"/>
          <w:lang w:val="nl-NL"/>
        </w:rPr>
        <w:t xml:space="preserve">Antwoord: </w:t>
      </w:r>
      <w:r w:rsidR="00BA1682">
        <w:rPr>
          <w:rFonts w:ascii="Verdana" w:hAnsi="Verdana"/>
          <w:b/>
          <w:i/>
          <w:sz w:val="18"/>
          <w:szCs w:val="18"/>
          <w:lang w:val="nl-NL"/>
        </w:rPr>
        <w:t>deze gegevens zijn niet bekend</w:t>
      </w:r>
    </w:p>
    <w:p w:rsidR="00AD5143" w:rsidRPr="00A215EB" w:rsidRDefault="00AD5143" w:rsidP="00FC69CA">
      <w:pPr>
        <w:spacing w:line="276" w:lineRule="auto"/>
        <w:ind w:firstLine="284"/>
        <w:jc w:val="both"/>
        <w:rPr>
          <w:rFonts w:ascii="Verdana" w:hAnsi="Verdana"/>
          <w:b/>
          <w:i/>
          <w:sz w:val="18"/>
          <w:szCs w:val="18"/>
          <w:lang w:val="nl-NL"/>
        </w:rPr>
      </w:pPr>
    </w:p>
    <w:p w:rsidR="00AD5143" w:rsidRPr="00A215EB" w:rsidRDefault="00AD5143" w:rsidP="00FC69CA">
      <w:pPr>
        <w:numPr>
          <w:ilvl w:val="0"/>
          <w:numId w:val="12"/>
        </w:numPr>
        <w:spacing w:line="276" w:lineRule="auto"/>
        <w:jc w:val="both"/>
        <w:rPr>
          <w:rFonts w:ascii="Verdana" w:hAnsi="Verdana" w:cs="Calibri"/>
          <w:sz w:val="18"/>
          <w:szCs w:val="18"/>
          <w:lang w:val="nl-NL"/>
        </w:rPr>
      </w:pPr>
      <w:r w:rsidRPr="00A215EB">
        <w:rPr>
          <w:rFonts w:ascii="Verdana" w:hAnsi="Verdana"/>
          <w:sz w:val="18"/>
          <w:szCs w:val="18"/>
          <w:lang w:val="nl-NL"/>
        </w:rPr>
        <w:lastRenderedPageBreak/>
        <w:t>Vraag:</w:t>
      </w:r>
      <w:r w:rsidRPr="00A215EB">
        <w:rPr>
          <w:rFonts w:ascii="Verdana" w:hAnsi="Verdana" w:cs="Calibri"/>
          <w:sz w:val="18"/>
          <w:szCs w:val="18"/>
          <w:lang w:val="nl-NL"/>
        </w:rPr>
        <w:t xml:space="preserve"> </w:t>
      </w:r>
      <w:r w:rsidRPr="00A215EB">
        <w:rPr>
          <w:rFonts w:ascii="Verdana" w:hAnsi="Verdana"/>
          <w:sz w:val="18"/>
          <w:szCs w:val="18"/>
          <w:u w:val="single"/>
          <w:lang w:val="nl-NL"/>
        </w:rPr>
        <w:t xml:space="preserve">algemeen; </w:t>
      </w:r>
      <w:r w:rsidRPr="00A215EB">
        <w:rPr>
          <w:rFonts w:ascii="Verdana" w:hAnsi="Verdana" w:cs="Tahoma"/>
          <w:color w:val="000000"/>
          <w:sz w:val="18"/>
          <w:szCs w:val="18"/>
          <w:lang w:val="nl-NL"/>
        </w:rPr>
        <w:t>Zijn er installaties waarbij rekening moet worden gehouden met de bedrijfsvoering?</w:t>
      </w:r>
    </w:p>
    <w:p w:rsidR="00AD5143" w:rsidRPr="00A215EB" w:rsidRDefault="00AD5143" w:rsidP="009F7DF4">
      <w:pPr>
        <w:spacing w:line="276" w:lineRule="auto"/>
        <w:ind w:left="284"/>
        <w:jc w:val="both"/>
        <w:rPr>
          <w:rFonts w:ascii="Verdana" w:hAnsi="Verdana"/>
          <w:b/>
          <w:i/>
          <w:sz w:val="18"/>
          <w:szCs w:val="18"/>
          <w:lang w:val="nl-NL"/>
        </w:rPr>
      </w:pPr>
      <w:r w:rsidRPr="00A215EB">
        <w:rPr>
          <w:rFonts w:ascii="Verdana" w:hAnsi="Verdana"/>
          <w:b/>
          <w:i/>
          <w:sz w:val="18"/>
          <w:szCs w:val="18"/>
          <w:lang w:val="nl-NL"/>
        </w:rPr>
        <w:t>Antwoord:</w:t>
      </w:r>
      <w:r w:rsidR="00BA1682">
        <w:rPr>
          <w:rFonts w:ascii="Verdana" w:hAnsi="Verdana"/>
          <w:b/>
          <w:i/>
          <w:sz w:val="18"/>
          <w:szCs w:val="18"/>
          <w:lang w:val="nl-NL"/>
        </w:rPr>
        <w:t xml:space="preserve"> ja, dit kan per object</w:t>
      </w:r>
      <w:r w:rsidR="009F7DF4">
        <w:rPr>
          <w:rFonts w:ascii="Verdana" w:hAnsi="Verdana"/>
          <w:b/>
          <w:i/>
          <w:sz w:val="18"/>
          <w:szCs w:val="18"/>
          <w:lang w:val="nl-NL"/>
        </w:rPr>
        <w:t>/gebouw</w:t>
      </w:r>
      <w:r w:rsidR="00BA1682">
        <w:rPr>
          <w:rFonts w:ascii="Verdana" w:hAnsi="Verdana"/>
          <w:b/>
          <w:i/>
          <w:sz w:val="18"/>
          <w:szCs w:val="18"/>
          <w:lang w:val="nl-NL"/>
        </w:rPr>
        <w:t xml:space="preserve"> verschillen, over de bedrijfsvoering en toegang op objecten</w:t>
      </w:r>
      <w:r w:rsidR="009F7DF4">
        <w:rPr>
          <w:rFonts w:ascii="Verdana" w:hAnsi="Verdana"/>
          <w:b/>
          <w:i/>
          <w:sz w:val="18"/>
          <w:szCs w:val="18"/>
          <w:lang w:val="nl-NL"/>
        </w:rPr>
        <w:t xml:space="preserve"> en in gebouwen dient de opdrachtnemer tijdens de uitvoering te overleggen met de betreffende DVD functionaris  </w:t>
      </w:r>
      <w:r w:rsidR="00BA1682">
        <w:rPr>
          <w:rFonts w:ascii="Verdana" w:hAnsi="Verdana"/>
          <w:b/>
          <w:i/>
          <w:sz w:val="18"/>
          <w:szCs w:val="18"/>
          <w:lang w:val="nl-NL"/>
        </w:rPr>
        <w:t xml:space="preserve"> </w:t>
      </w:r>
      <w:r w:rsidR="008A6229">
        <w:rPr>
          <w:rFonts w:ascii="Verdana" w:hAnsi="Verdana"/>
          <w:b/>
          <w:i/>
          <w:sz w:val="18"/>
          <w:szCs w:val="18"/>
          <w:lang w:val="nl-NL"/>
        </w:rPr>
        <w:t xml:space="preserve"> </w:t>
      </w:r>
      <w:r w:rsidRPr="00A215EB">
        <w:rPr>
          <w:rFonts w:ascii="Verdana" w:hAnsi="Verdana"/>
          <w:b/>
          <w:i/>
          <w:sz w:val="18"/>
          <w:szCs w:val="18"/>
          <w:lang w:val="nl-NL"/>
        </w:rPr>
        <w:t xml:space="preserve"> </w:t>
      </w:r>
    </w:p>
    <w:p w:rsidR="00AD5143" w:rsidRPr="00A215EB" w:rsidRDefault="00AD5143" w:rsidP="00FC69CA">
      <w:pPr>
        <w:spacing w:line="276" w:lineRule="auto"/>
        <w:jc w:val="both"/>
        <w:rPr>
          <w:rFonts w:ascii="Verdana" w:hAnsi="Verdana"/>
          <w:sz w:val="18"/>
          <w:szCs w:val="18"/>
          <w:lang w:val="nl-NL"/>
        </w:rPr>
      </w:pPr>
    </w:p>
    <w:p w:rsidR="00AD5143" w:rsidRPr="00A215EB" w:rsidRDefault="00AD5143" w:rsidP="00FC69CA">
      <w:pPr>
        <w:numPr>
          <w:ilvl w:val="0"/>
          <w:numId w:val="12"/>
        </w:numPr>
        <w:spacing w:line="276" w:lineRule="auto"/>
        <w:jc w:val="both"/>
        <w:rPr>
          <w:rFonts w:ascii="Verdana" w:hAnsi="Verdana"/>
          <w:b/>
          <w:i/>
          <w:sz w:val="18"/>
          <w:szCs w:val="18"/>
          <w:lang w:val="nl-NL"/>
        </w:rPr>
      </w:pPr>
      <w:r w:rsidRPr="00A215EB">
        <w:rPr>
          <w:rFonts w:ascii="Verdana" w:hAnsi="Verdana"/>
          <w:sz w:val="18"/>
          <w:szCs w:val="18"/>
          <w:lang w:val="nl-NL"/>
        </w:rPr>
        <w:t xml:space="preserve">Vraag: </w:t>
      </w:r>
      <w:r w:rsidRPr="00A215EB">
        <w:rPr>
          <w:rFonts w:ascii="Verdana" w:hAnsi="Verdana"/>
          <w:sz w:val="18"/>
          <w:szCs w:val="18"/>
          <w:u w:val="single"/>
          <w:lang w:val="nl-NL"/>
        </w:rPr>
        <w:t xml:space="preserve">algemeen; </w:t>
      </w:r>
      <w:r w:rsidRPr="00A215EB">
        <w:rPr>
          <w:rFonts w:ascii="Verdana" w:hAnsi="Verdana"/>
          <w:sz w:val="18"/>
          <w:szCs w:val="18"/>
          <w:lang w:val="nl-NL"/>
        </w:rPr>
        <w:t>Hebben de bestaande installaties een condi</w:t>
      </w:r>
      <w:r w:rsidR="000703C3">
        <w:rPr>
          <w:rFonts w:ascii="Verdana" w:hAnsi="Verdana"/>
          <w:sz w:val="18"/>
          <w:szCs w:val="18"/>
          <w:lang w:val="nl-NL"/>
        </w:rPr>
        <w:t>tie</w:t>
      </w:r>
      <w:r w:rsidRPr="00A215EB">
        <w:rPr>
          <w:rFonts w:ascii="Verdana" w:hAnsi="Verdana"/>
          <w:sz w:val="18"/>
          <w:szCs w:val="18"/>
          <w:lang w:val="nl-NL"/>
        </w:rPr>
        <w:t xml:space="preserve">meting ondergaan conform NEN2767? Zo ja, kan deze beschikbaar worden gesteld.  </w:t>
      </w:r>
    </w:p>
    <w:p w:rsidR="00AD5143" w:rsidRPr="00A215EB" w:rsidRDefault="008A6229" w:rsidP="00FC69CA">
      <w:pPr>
        <w:spacing w:line="276" w:lineRule="auto"/>
        <w:ind w:firstLine="284"/>
        <w:jc w:val="both"/>
        <w:rPr>
          <w:rFonts w:ascii="Verdana" w:hAnsi="Verdana"/>
          <w:b/>
          <w:i/>
          <w:sz w:val="18"/>
          <w:szCs w:val="18"/>
          <w:lang w:val="nl-NL"/>
        </w:rPr>
      </w:pPr>
      <w:r>
        <w:rPr>
          <w:rFonts w:ascii="Verdana" w:hAnsi="Verdana"/>
          <w:b/>
          <w:i/>
          <w:sz w:val="18"/>
          <w:szCs w:val="18"/>
          <w:lang w:val="nl-NL"/>
        </w:rPr>
        <w:t>Antwoord: deze conditiemeting is niet uitgevoerd</w:t>
      </w:r>
    </w:p>
    <w:p w:rsidR="00AD5143" w:rsidRPr="008A6229" w:rsidRDefault="00AD5143" w:rsidP="00FC69CA">
      <w:pPr>
        <w:spacing w:line="276" w:lineRule="auto"/>
        <w:rPr>
          <w:rFonts w:ascii="Verdana" w:hAnsi="Verdana"/>
          <w:sz w:val="18"/>
          <w:szCs w:val="18"/>
          <w:lang w:val="nl-NL"/>
        </w:rPr>
      </w:pPr>
    </w:p>
    <w:p w:rsidR="00AD5143" w:rsidRPr="00A215EB" w:rsidRDefault="00AD5143" w:rsidP="00FC69CA">
      <w:pPr>
        <w:numPr>
          <w:ilvl w:val="0"/>
          <w:numId w:val="12"/>
        </w:numPr>
        <w:spacing w:line="276" w:lineRule="auto"/>
        <w:jc w:val="both"/>
        <w:rPr>
          <w:rFonts w:ascii="Verdana" w:hAnsi="Verdana" w:cs="Calibri"/>
          <w:sz w:val="18"/>
          <w:szCs w:val="18"/>
          <w:lang w:val="nl-NL"/>
        </w:rPr>
      </w:pPr>
      <w:r w:rsidRPr="00A215EB">
        <w:rPr>
          <w:rFonts w:ascii="Verdana" w:hAnsi="Verdana"/>
          <w:sz w:val="18"/>
          <w:szCs w:val="18"/>
          <w:lang w:val="nl-NL"/>
        </w:rPr>
        <w:t xml:space="preserve">Vraag: </w:t>
      </w:r>
      <w:r w:rsidRPr="00A215EB">
        <w:rPr>
          <w:rFonts w:ascii="Verdana" w:hAnsi="Verdana"/>
          <w:sz w:val="18"/>
          <w:szCs w:val="18"/>
          <w:u w:val="single"/>
          <w:lang w:val="nl-NL"/>
        </w:rPr>
        <w:t xml:space="preserve">algemeen; </w:t>
      </w:r>
      <w:r w:rsidRPr="00A215EB">
        <w:rPr>
          <w:rFonts w:ascii="Verdana" w:hAnsi="Verdana" w:cs="Helvetica"/>
          <w:sz w:val="18"/>
          <w:szCs w:val="18"/>
          <w:lang w:val="nl-NL"/>
        </w:rPr>
        <w:t>Is de planning voor 2013</w:t>
      </w:r>
      <w:r w:rsidR="000703C3">
        <w:rPr>
          <w:rFonts w:ascii="Verdana" w:hAnsi="Verdana" w:cs="Helvetica"/>
          <w:sz w:val="18"/>
          <w:szCs w:val="18"/>
          <w:lang w:val="nl-NL"/>
        </w:rPr>
        <w:t xml:space="preserve"> </w:t>
      </w:r>
      <w:r w:rsidRPr="00A215EB">
        <w:rPr>
          <w:rFonts w:ascii="Verdana" w:hAnsi="Verdana" w:cs="Helvetica"/>
          <w:sz w:val="18"/>
          <w:szCs w:val="18"/>
          <w:lang w:val="nl-NL"/>
        </w:rPr>
        <w:t xml:space="preserve">bekend? </w:t>
      </w:r>
      <w:r w:rsidRPr="005C2CAC">
        <w:rPr>
          <w:rFonts w:ascii="Verdana" w:hAnsi="Verdana" w:cs="Helvetica"/>
          <w:sz w:val="18"/>
          <w:szCs w:val="18"/>
          <w:lang w:val="nl-NL"/>
        </w:rPr>
        <w:t>En kan deze beschikbaar worden gesteld?</w:t>
      </w:r>
    </w:p>
    <w:p w:rsidR="00AD5143" w:rsidRPr="00A215EB" w:rsidRDefault="00AD5143" w:rsidP="00FC69CA">
      <w:pPr>
        <w:spacing w:line="276" w:lineRule="auto"/>
        <w:ind w:firstLine="284"/>
        <w:jc w:val="both"/>
        <w:rPr>
          <w:rFonts w:ascii="Verdana" w:hAnsi="Verdana"/>
          <w:b/>
          <w:i/>
          <w:sz w:val="18"/>
          <w:szCs w:val="18"/>
          <w:lang w:val="nl-NL"/>
        </w:rPr>
      </w:pPr>
      <w:r w:rsidRPr="00A215EB">
        <w:rPr>
          <w:rFonts w:ascii="Verdana" w:hAnsi="Verdana"/>
          <w:b/>
          <w:i/>
          <w:sz w:val="18"/>
          <w:szCs w:val="18"/>
          <w:lang w:val="nl-NL"/>
        </w:rPr>
        <w:t>Antwoord:</w:t>
      </w:r>
      <w:r w:rsidR="008A6229">
        <w:rPr>
          <w:rFonts w:ascii="Verdana" w:hAnsi="Verdana"/>
          <w:b/>
          <w:i/>
          <w:sz w:val="18"/>
          <w:szCs w:val="18"/>
          <w:lang w:val="nl-NL"/>
        </w:rPr>
        <w:t xml:space="preserve"> nee</w:t>
      </w:r>
      <w:r w:rsidRPr="00A215EB">
        <w:rPr>
          <w:rFonts w:ascii="Verdana" w:hAnsi="Verdana"/>
          <w:b/>
          <w:i/>
          <w:sz w:val="18"/>
          <w:szCs w:val="18"/>
          <w:lang w:val="nl-NL"/>
        </w:rPr>
        <w:t xml:space="preserve"> </w:t>
      </w:r>
    </w:p>
    <w:p w:rsidR="00AD5143" w:rsidRPr="00A215EB" w:rsidRDefault="00AD5143" w:rsidP="00FC69CA">
      <w:pPr>
        <w:spacing w:line="276" w:lineRule="auto"/>
        <w:jc w:val="both"/>
        <w:rPr>
          <w:rFonts w:ascii="Verdana" w:hAnsi="Verdana"/>
          <w:sz w:val="18"/>
          <w:szCs w:val="18"/>
          <w:lang w:val="nl-NL"/>
        </w:rPr>
      </w:pPr>
    </w:p>
    <w:p w:rsidR="00047BA4" w:rsidRPr="00A215EB" w:rsidRDefault="00AD5143" w:rsidP="00FC69CA">
      <w:pPr>
        <w:numPr>
          <w:ilvl w:val="0"/>
          <w:numId w:val="12"/>
        </w:numPr>
        <w:spacing w:line="276" w:lineRule="auto"/>
        <w:jc w:val="both"/>
        <w:rPr>
          <w:rFonts w:ascii="Verdana" w:hAnsi="Verdana"/>
          <w:b/>
          <w:i/>
          <w:sz w:val="18"/>
          <w:szCs w:val="18"/>
          <w:lang w:val="nl-NL"/>
        </w:rPr>
      </w:pPr>
      <w:r w:rsidRPr="00A215EB">
        <w:rPr>
          <w:rFonts w:ascii="Verdana" w:hAnsi="Verdana"/>
          <w:sz w:val="18"/>
          <w:szCs w:val="18"/>
          <w:lang w:val="nl-NL"/>
        </w:rPr>
        <w:t xml:space="preserve">Vraag: </w:t>
      </w:r>
      <w:r w:rsidR="00047BA4" w:rsidRPr="00A215EB">
        <w:rPr>
          <w:rFonts w:ascii="Verdana" w:hAnsi="Verdana"/>
          <w:sz w:val="18"/>
          <w:szCs w:val="18"/>
          <w:u w:val="single"/>
          <w:lang w:val="nl-NL"/>
        </w:rPr>
        <w:t xml:space="preserve">Inschrijvingsleidraad; Algemeen </w:t>
      </w:r>
      <w:r w:rsidR="00047BA4" w:rsidRPr="00A215EB">
        <w:rPr>
          <w:rFonts w:ascii="Verdana" w:hAnsi="Verdana"/>
          <w:sz w:val="18"/>
          <w:szCs w:val="18"/>
          <w:lang w:val="nl-NL"/>
        </w:rPr>
        <w:t>Is het mogelijk om een schouwing op de locatie te organiseren om een indruk m.b.t. toegang te verkrijgen.</w:t>
      </w:r>
    </w:p>
    <w:p w:rsidR="00AD5143" w:rsidRPr="00A215EB" w:rsidRDefault="00AD5143" w:rsidP="009F7DF4">
      <w:pPr>
        <w:spacing w:line="276" w:lineRule="auto"/>
        <w:ind w:left="284"/>
        <w:jc w:val="both"/>
        <w:rPr>
          <w:rFonts w:ascii="Verdana" w:hAnsi="Verdana"/>
          <w:b/>
          <w:i/>
          <w:sz w:val="18"/>
          <w:szCs w:val="18"/>
          <w:lang w:val="nl-NL"/>
        </w:rPr>
      </w:pPr>
      <w:r w:rsidRPr="00A215EB">
        <w:rPr>
          <w:rFonts w:ascii="Verdana" w:hAnsi="Verdana"/>
          <w:b/>
          <w:i/>
          <w:sz w:val="18"/>
          <w:szCs w:val="18"/>
          <w:lang w:val="nl-NL"/>
        </w:rPr>
        <w:t>Antwoord:</w:t>
      </w:r>
      <w:r w:rsidR="009F7DF4">
        <w:rPr>
          <w:rFonts w:ascii="Verdana" w:hAnsi="Verdana"/>
          <w:b/>
          <w:i/>
          <w:sz w:val="18"/>
          <w:szCs w:val="18"/>
          <w:lang w:val="nl-NL"/>
        </w:rPr>
        <w:t xml:space="preserve"> gezien de geografische ligging en hoeveelheid complexen is dit niet mogelijk</w:t>
      </w:r>
      <w:r w:rsidR="004F0F42">
        <w:rPr>
          <w:rFonts w:ascii="Verdana" w:hAnsi="Verdana"/>
          <w:b/>
          <w:i/>
          <w:sz w:val="18"/>
          <w:szCs w:val="18"/>
          <w:lang w:val="nl-NL"/>
        </w:rPr>
        <w:t xml:space="preserve"> </w:t>
      </w:r>
      <w:r w:rsidRPr="00A215EB">
        <w:rPr>
          <w:rFonts w:ascii="Verdana" w:hAnsi="Verdana"/>
          <w:b/>
          <w:i/>
          <w:sz w:val="18"/>
          <w:szCs w:val="18"/>
          <w:lang w:val="nl-NL"/>
        </w:rPr>
        <w:t xml:space="preserve"> </w:t>
      </w:r>
    </w:p>
    <w:p w:rsidR="00AD5143" w:rsidRPr="00A215EB" w:rsidRDefault="00AD5143" w:rsidP="00FC69CA">
      <w:pPr>
        <w:spacing w:line="276" w:lineRule="auto"/>
        <w:rPr>
          <w:rFonts w:ascii="Verdana" w:hAnsi="Verdana"/>
          <w:sz w:val="18"/>
          <w:szCs w:val="18"/>
          <w:lang w:val="nl-NL"/>
        </w:rPr>
      </w:pPr>
    </w:p>
    <w:p w:rsidR="00047BA4" w:rsidRPr="00A215EB" w:rsidRDefault="00AD5143" w:rsidP="00FC69CA">
      <w:pPr>
        <w:numPr>
          <w:ilvl w:val="0"/>
          <w:numId w:val="12"/>
        </w:numPr>
        <w:spacing w:line="276" w:lineRule="auto"/>
        <w:jc w:val="both"/>
        <w:rPr>
          <w:rFonts w:ascii="Verdana" w:hAnsi="Verdana" w:cs="Calibri"/>
          <w:sz w:val="18"/>
          <w:szCs w:val="18"/>
          <w:lang w:val="nl-NL"/>
        </w:rPr>
      </w:pPr>
      <w:r w:rsidRPr="00A215EB">
        <w:rPr>
          <w:rFonts w:ascii="Verdana" w:hAnsi="Verdana"/>
          <w:sz w:val="18"/>
          <w:szCs w:val="18"/>
          <w:lang w:val="nl-NL"/>
        </w:rPr>
        <w:t xml:space="preserve">Vraag: </w:t>
      </w:r>
      <w:r w:rsidR="00047BA4" w:rsidRPr="00A215EB">
        <w:rPr>
          <w:rFonts w:ascii="Verdana" w:hAnsi="Verdana"/>
          <w:sz w:val="18"/>
          <w:szCs w:val="18"/>
          <w:lang w:val="nl-NL"/>
        </w:rPr>
        <w:t>Mogen wij het inschrijfformulier O-8 aanpassen als wij alleen op Perceel O-7 inschrijven of wordt er een nieuw inschrijfbiljet aangeleverd voor de percelen afzonderlijk ?</w:t>
      </w:r>
    </w:p>
    <w:p w:rsidR="00AD5143" w:rsidRPr="00A215EB" w:rsidRDefault="00AD5143" w:rsidP="00FC69CA">
      <w:pPr>
        <w:spacing w:line="276" w:lineRule="auto"/>
        <w:ind w:left="284"/>
        <w:jc w:val="both"/>
        <w:rPr>
          <w:rFonts w:ascii="Verdana" w:hAnsi="Verdana"/>
          <w:b/>
          <w:i/>
          <w:sz w:val="18"/>
          <w:szCs w:val="18"/>
          <w:lang w:val="nl-NL"/>
        </w:rPr>
      </w:pPr>
      <w:r w:rsidRPr="00A215EB">
        <w:rPr>
          <w:rFonts w:ascii="Verdana" w:hAnsi="Verdana"/>
          <w:b/>
          <w:i/>
          <w:sz w:val="18"/>
          <w:szCs w:val="18"/>
          <w:lang w:val="nl-NL"/>
        </w:rPr>
        <w:t xml:space="preserve">Antwoord: </w:t>
      </w:r>
      <w:r w:rsidR="00047BA4" w:rsidRPr="00A215EB">
        <w:rPr>
          <w:rFonts w:ascii="Verdana" w:hAnsi="Verdana"/>
          <w:b/>
          <w:i/>
          <w:sz w:val="18"/>
          <w:szCs w:val="18"/>
          <w:lang w:val="nl-NL"/>
        </w:rPr>
        <w:t>Inschrijfbiljetten voor de diverse percelen zijn opgenomen bij de inschrijvingsdocumenten per perceel.</w:t>
      </w:r>
      <w:r w:rsidR="00FC69CA">
        <w:rPr>
          <w:rFonts w:ascii="Verdana" w:hAnsi="Verdana"/>
          <w:b/>
          <w:i/>
          <w:sz w:val="18"/>
          <w:szCs w:val="18"/>
          <w:lang w:val="nl-NL"/>
        </w:rPr>
        <w:t xml:space="preserve"> Voor perceel O-7 is ook een inschrijvingsbiljet</w:t>
      </w:r>
    </w:p>
    <w:p w:rsidR="00AD5143" w:rsidRPr="00A215EB" w:rsidRDefault="00AD5143" w:rsidP="00FC69CA">
      <w:pPr>
        <w:spacing w:line="276" w:lineRule="auto"/>
        <w:jc w:val="both"/>
        <w:rPr>
          <w:rFonts w:ascii="Verdana" w:hAnsi="Verdana"/>
          <w:sz w:val="18"/>
          <w:szCs w:val="18"/>
          <w:lang w:val="nl-NL"/>
        </w:rPr>
      </w:pPr>
    </w:p>
    <w:p w:rsidR="00AD5143" w:rsidRPr="00A215EB" w:rsidRDefault="00AD5143" w:rsidP="00FC69CA">
      <w:pPr>
        <w:numPr>
          <w:ilvl w:val="0"/>
          <w:numId w:val="12"/>
        </w:numPr>
        <w:spacing w:line="276" w:lineRule="auto"/>
        <w:jc w:val="both"/>
        <w:rPr>
          <w:rFonts w:ascii="Verdana" w:hAnsi="Verdana"/>
          <w:b/>
          <w:i/>
          <w:sz w:val="18"/>
          <w:szCs w:val="18"/>
          <w:lang w:val="nl-NL"/>
        </w:rPr>
      </w:pPr>
      <w:r w:rsidRPr="00A215EB">
        <w:rPr>
          <w:rFonts w:ascii="Verdana" w:hAnsi="Verdana"/>
          <w:sz w:val="18"/>
          <w:szCs w:val="18"/>
          <w:lang w:val="nl-NL"/>
        </w:rPr>
        <w:t xml:space="preserve">Vraag: </w:t>
      </w:r>
      <w:r w:rsidR="00047BA4" w:rsidRPr="00A215EB">
        <w:rPr>
          <w:rFonts w:ascii="Verdana" w:hAnsi="Verdana"/>
          <w:sz w:val="18"/>
          <w:szCs w:val="18"/>
          <w:u w:val="single"/>
          <w:lang w:val="nl-NL"/>
        </w:rPr>
        <w:t>werkomschrijving, bijlage 3:</w:t>
      </w:r>
      <w:r w:rsidR="00047BA4" w:rsidRPr="00A215EB">
        <w:rPr>
          <w:rFonts w:ascii="Verdana" w:hAnsi="Verdana"/>
          <w:sz w:val="18"/>
          <w:szCs w:val="18"/>
          <w:lang w:val="nl-NL"/>
        </w:rPr>
        <w:t xml:space="preserve"> </w:t>
      </w:r>
      <w:r w:rsidR="00A215EB" w:rsidRPr="00A215EB">
        <w:rPr>
          <w:rFonts w:ascii="Verdana" w:hAnsi="Verdana"/>
          <w:sz w:val="18"/>
          <w:szCs w:val="18"/>
          <w:lang w:val="nl-NL"/>
        </w:rPr>
        <w:t>7. Vervangen overstort van alle ketels (vermelden in rapportage)</w:t>
      </w:r>
    </w:p>
    <w:p w:rsidR="00AD5143" w:rsidRPr="00A215EB" w:rsidRDefault="00AD5143" w:rsidP="00FC69CA">
      <w:pPr>
        <w:spacing w:line="276" w:lineRule="auto"/>
        <w:ind w:firstLine="284"/>
        <w:jc w:val="both"/>
        <w:rPr>
          <w:rFonts w:ascii="Verdana" w:hAnsi="Verdana"/>
          <w:b/>
          <w:i/>
          <w:sz w:val="18"/>
          <w:szCs w:val="18"/>
          <w:lang w:val="nl-NL"/>
        </w:rPr>
      </w:pPr>
      <w:r w:rsidRPr="00A215EB">
        <w:rPr>
          <w:rFonts w:ascii="Verdana" w:hAnsi="Verdana"/>
          <w:b/>
          <w:i/>
          <w:sz w:val="18"/>
          <w:szCs w:val="18"/>
          <w:lang w:val="nl-NL"/>
        </w:rPr>
        <w:t xml:space="preserve">Antwoord: </w:t>
      </w:r>
      <w:r w:rsidR="008A6229">
        <w:rPr>
          <w:rFonts w:ascii="Verdana" w:hAnsi="Verdana"/>
          <w:b/>
          <w:i/>
          <w:sz w:val="18"/>
          <w:szCs w:val="18"/>
          <w:lang w:val="nl-NL"/>
        </w:rPr>
        <w:t>Ja</w:t>
      </w:r>
    </w:p>
    <w:p w:rsidR="00AD5143" w:rsidRPr="00A215EB" w:rsidRDefault="00AD5143" w:rsidP="00FC69CA">
      <w:pPr>
        <w:spacing w:line="276" w:lineRule="auto"/>
        <w:ind w:firstLine="284"/>
        <w:jc w:val="both"/>
        <w:rPr>
          <w:rFonts w:ascii="Verdana" w:hAnsi="Verdana"/>
          <w:b/>
          <w:i/>
          <w:sz w:val="18"/>
          <w:szCs w:val="18"/>
          <w:lang w:val="nl-NL"/>
        </w:rPr>
      </w:pPr>
    </w:p>
    <w:p w:rsidR="00AD5143" w:rsidRPr="00A215EB" w:rsidRDefault="00AD5143" w:rsidP="00FC69CA">
      <w:pPr>
        <w:numPr>
          <w:ilvl w:val="0"/>
          <w:numId w:val="12"/>
        </w:numPr>
        <w:spacing w:line="276" w:lineRule="auto"/>
        <w:jc w:val="both"/>
        <w:rPr>
          <w:rFonts w:ascii="Verdana" w:hAnsi="Verdana" w:cs="Calibri"/>
          <w:sz w:val="18"/>
          <w:szCs w:val="18"/>
          <w:lang w:val="nl-NL"/>
        </w:rPr>
      </w:pPr>
      <w:r w:rsidRPr="00A215EB">
        <w:rPr>
          <w:rFonts w:ascii="Verdana" w:hAnsi="Verdana"/>
          <w:sz w:val="18"/>
          <w:szCs w:val="18"/>
          <w:lang w:val="nl-NL"/>
        </w:rPr>
        <w:t xml:space="preserve">Vraag: </w:t>
      </w:r>
      <w:r w:rsidR="00047BA4" w:rsidRPr="00A215EB">
        <w:rPr>
          <w:rFonts w:ascii="Verdana" w:hAnsi="Verdana"/>
          <w:sz w:val="18"/>
          <w:szCs w:val="18"/>
          <w:u w:val="single"/>
          <w:lang w:val="nl-NL"/>
        </w:rPr>
        <w:t>werkomschrijving, bijlage 3:</w:t>
      </w:r>
      <w:r w:rsidR="00A215EB" w:rsidRPr="00A215EB">
        <w:rPr>
          <w:rFonts w:ascii="Verdana" w:hAnsi="Verdana"/>
          <w:sz w:val="18"/>
          <w:szCs w:val="18"/>
          <w:u w:val="single"/>
          <w:lang w:val="nl-NL"/>
        </w:rPr>
        <w:t xml:space="preserve"> </w:t>
      </w:r>
      <w:r w:rsidR="00A215EB" w:rsidRPr="00A215EB">
        <w:rPr>
          <w:rFonts w:ascii="Verdana" w:hAnsi="Verdana"/>
          <w:sz w:val="18"/>
          <w:szCs w:val="18"/>
          <w:lang w:val="nl-NL"/>
        </w:rPr>
        <w:t xml:space="preserve">Dienen de overstort ventielen jaarlijks vervangen te worden normaliter is dit 1 x per 4 a 5 jaar afhankelijk van EBI rapportage.. Zo ja dienen we de materiaalkosten in de aanneemsom mee te nemen of </w:t>
      </w:r>
      <w:proofErr w:type="spellStart"/>
      <w:r w:rsidR="00A215EB" w:rsidRPr="00A215EB">
        <w:rPr>
          <w:rFonts w:ascii="Verdana" w:hAnsi="Verdana"/>
          <w:sz w:val="18"/>
          <w:szCs w:val="18"/>
          <w:lang w:val="nl-NL"/>
        </w:rPr>
        <w:t>seperaat</w:t>
      </w:r>
      <w:proofErr w:type="spellEnd"/>
      <w:r w:rsidR="00A215EB" w:rsidRPr="00A215EB">
        <w:rPr>
          <w:rFonts w:ascii="Verdana" w:hAnsi="Verdana"/>
          <w:sz w:val="18"/>
          <w:szCs w:val="18"/>
          <w:lang w:val="nl-NL"/>
        </w:rPr>
        <w:t xml:space="preserve"> als optie aan te geven.</w:t>
      </w:r>
    </w:p>
    <w:p w:rsidR="00AD5143" w:rsidRPr="00A215EB" w:rsidRDefault="00AD5143" w:rsidP="009F7DF4">
      <w:pPr>
        <w:spacing w:line="276" w:lineRule="auto"/>
        <w:ind w:left="284"/>
        <w:jc w:val="both"/>
        <w:rPr>
          <w:rFonts w:ascii="Verdana" w:hAnsi="Verdana"/>
          <w:b/>
          <w:i/>
          <w:sz w:val="18"/>
          <w:szCs w:val="18"/>
          <w:lang w:val="nl-NL"/>
        </w:rPr>
      </w:pPr>
      <w:r w:rsidRPr="00A215EB">
        <w:rPr>
          <w:rFonts w:ascii="Verdana" w:hAnsi="Verdana"/>
          <w:b/>
          <w:i/>
          <w:sz w:val="18"/>
          <w:szCs w:val="18"/>
          <w:lang w:val="nl-NL"/>
        </w:rPr>
        <w:t xml:space="preserve">Antwoord: </w:t>
      </w:r>
      <w:r w:rsidR="008A6229">
        <w:rPr>
          <w:rFonts w:ascii="Verdana" w:hAnsi="Verdana"/>
          <w:b/>
          <w:i/>
          <w:sz w:val="18"/>
          <w:szCs w:val="18"/>
          <w:lang w:val="nl-NL"/>
        </w:rPr>
        <w:t xml:space="preserve">vervangen van alle </w:t>
      </w:r>
      <w:proofErr w:type="spellStart"/>
      <w:r w:rsidR="008A6229">
        <w:rPr>
          <w:rFonts w:ascii="Verdana" w:hAnsi="Verdana"/>
          <w:b/>
          <w:i/>
          <w:sz w:val="18"/>
          <w:szCs w:val="18"/>
          <w:lang w:val="nl-NL"/>
        </w:rPr>
        <w:t>overstortventielen</w:t>
      </w:r>
      <w:proofErr w:type="spellEnd"/>
      <w:r w:rsidR="008A6229">
        <w:rPr>
          <w:rFonts w:ascii="Verdana" w:hAnsi="Verdana"/>
          <w:b/>
          <w:i/>
          <w:sz w:val="18"/>
          <w:szCs w:val="18"/>
          <w:lang w:val="nl-NL"/>
        </w:rPr>
        <w:t xml:space="preserve"> is </w:t>
      </w:r>
      <w:r w:rsidR="00386792">
        <w:rPr>
          <w:rFonts w:ascii="Verdana" w:hAnsi="Verdana"/>
          <w:b/>
          <w:i/>
          <w:sz w:val="18"/>
          <w:szCs w:val="18"/>
          <w:lang w:val="nl-NL"/>
        </w:rPr>
        <w:t xml:space="preserve">niet jaarlijks maar  </w:t>
      </w:r>
      <w:r w:rsidR="008A6229">
        <w:rPr>
          <w:rFonts w:ascii="Verdana" w:hAnsi="Verdana"/>
          <w:b/>
          <w:i/>
          <w:sz w:val="18"/>
          <w:szCs w:val="18"/>
          <w:lang w:val="nl-NL"/>
        </w:rPr>
        <w:t>alleen voor 2014, daarna is dit in 2019 weer aan de orde</w:t>
      </w:r>
      <w:r w:rsidR="00386792">
        <w:rPr>
          <w:rFonts w:ascii="Verdana" w:hAnsi="Verdana"/>
          <w:b/>
          <w:i/>
          <w:sz w:val="18"/>
          <w:szCs w:val="18"/>
          <w:lang w:val="nl-NL"/>
        </w:rPr>
        <w:t>.</w:t>
      </w:r>
    </w:p>
    <w:p w:rsidR="00AD5143" w:rsidRPr="00A215EB" w:rsidRDefault="00AD5143" w:rsidP="00FC69CA">
      <w:pPr>
        <w:spacing w:line="276" w:lineRule="auto"/>
        <w:jc w:val="both"/>
        <w:rPr>
          <w:rFonts w:ascii="Verdana" w:hAnsi="Verdana"/>
          <w:sz w:val="18"/>
          <w:szCs w:val="18"/>
          <w:lang w:val="nl-NL"/>
        </w:rPr>
      </w:pPr>
    </w:p>
    <w:p w:rsidR="00AD5143" w:rsidRPr="00A215EB" w:rsidRDefault="00AD5143" w:rsidP="00FC69CA">
      <w:pPr>
        <w:numPr>
          <w:ilvl w:val="0"/>
          <w:numId w:val="12"/>
        </w:numPr>
        <w:spacing w:line="276" w:lineRule="auto"/>
        <w:jc w:val="both"/>
        <w:rPr>
          <w:rFonts w:ascii="Verdana" w:hAnsi="Verdana"/>
          <w:b/>
          <w:i/>
          <w:sz w:val="18"/>
          <w:szCs w:val="18"/>
          <w:lang w:val="nl-NL"/>
        </w:rPr>
      </w:pPr>
      <w:r w:rsidRPr="00A215EB">
        <w:rPr>
          <w:rFonts w:ascii="Verdana" w:hAnsi="Verdana"/>
          <w:sz w:val="18"/>
          <w:szCs w:val="18"/>
          <w:lang w:val="nl-NL"/>
        </w:rPr>
        <w:t xml:space="preserve">Vraag: </w:t>
      </w:r>
      <w:r w:rsidR="00047BA4" w:rsidRPr="00A215EB">
        <w:rPr>
          <w:rFonts w:ascii="Verdana" w:hAnsi="Verdana"/>
          <w:sz w:val="18"/>
          <w:szCs w:val="18"/>
          <w:u w:val="single"/>
          <w:lang w:val="nl-NL"/>
        </w:rPr>
        <w:t>werkomschrijving, bijlage 3:</w:t>
      </w:r>
      <w:r w:rsidR="00A215EB" w:rsidRPr="00A215EB">
        <w:rPr>
          <w:rFonts w:ascii="Verdana" w:hAnsi="Verdana"/>
          <w:sz w:val="18"/>
          <w:szCs w:val="18"/>
          <w:u w:val="single"/>
          <w:lang w:val="nl-NL"/>
        </w:rPr>
        <w:t xml:space="preserve"> </w:t>
      </w:r>
      <w:r w:rsidR="00A215EB" w:rsidRPr="00A215EB">
        <w:rPr>
          <w:rFonts w:ascii="Verdana" w:hAnsi="Verdana"/>
          <w:sz w:val="18"/>
          <w:szCs w:val="18"/>
          <w:lang w:val="nl-NL"/>
        </w:rPr>
        <w:t>Dienen de kosten voor UV cellen / ionisatiepennen in de aanneemsom te zijn opgen</w:t>
      </w:r>
      <w:r w:rsidR="00FF028F">
        <w:rPr>
          <w:rFonts w:ascii="Verdana" w:hAnsi="Verdana"/>
          <w:sz w:val="18"/>
          <w:szCs w:val="18"/>
          <w:lang w:val="nl-NL"/>
        </w:rPr>
        <w:t>omen of mogen deze sepa</w:t>
      </w:r>
      <w:r w:rsidR="00A215EB" w:rsidRPr="00A215EB">
        <w:rPr>
          <w:rFonts w:ascii="Verdana" w:hAnsi="Verdana"/>
          <w:sz w:val="18"/>
          <w:szCs w:val="18"/>
          <w:lang w:val="nl-NL"/>
        </w:rPr>
        <w:t>raat achteraf worden gefactureerd</w:t>
      </w:r>
    </w:p>
    <w:p w:rsidR="00AD5143" w:rsidRPr="00A215EB" w:rsidRDefault="00AD5143" w:rsidP="00FC69CA">
      <w:pPr>
        <w:spacing w:line="276" w:lineRule="auto"/>
        <w:ind w:firstLine="284"/>
        <w:jc w:val="both"/>
        <w:rPr>
          <w:rFonts w:ascii="Verdana" w:hAnsi="Verdana"/>
          <w:b/>
          <w:i/>
          <w:sz w:val="18"/>
          <w:szCs w:val="18"/>
          <w:lang w:val="nl-NL"/>
        </w:rPr>
      </w:pPr>
      <w:r w:rsidRPr="00A215EB">
        <w:rPr>
          <w:rFonts w:ascii="Verdana" w:hAnsi="Verdana"/>
          <w:b/>
          <w:i/>
          <w:sz w:val="18"/>
          <w:szCs w:val="18"/>
          <w:lang w:val="nl-NL"/>
        </w:rPr>
        <w:t xml:space="preserve">Antwoord: </w:t>
      </w:r>
      <w:r w:rsidR="00386792" w:rsidRPr="00F95DA6">
        <w:rPr>
          <w:rFonts w:ascii="Verdana" w:hAnsi="Verdana"/>
          <w:b/>
          <w:i/>
          <w:sz w:val="18"/>
          <w:szCs w:val="18"/>
          <w:lang w:val="nl-NL"/>
        </w:rPr>
        <w:t>Meenemen in de aanneemsom</w:t>
      </w:r>
    </w:p>
    <w:p w:rsidR="00AD5143" w:rsidRPr="00386792" w:rsidRDefault="00AD5143" w:rsidP="00FC69CA">
      <w:pPr>
        <w:spacing w:line="276" w:lineRule="auto"/>
        <w:rPr>
          <w:rFonts w:ascii="Verdana" w:hAnsi="Verdana"/>
          <w:sz w:val="18"/>
          <w:szCs w:val="18"/>
          <w:lang w:val="nl-NL"/>
        </w:rPr>
      </w:pPr>
    </w:p>
    <w:p w:rsidR="00AD5143" w:rsidRPr="002B44A0" w:rsidRDefault="00AD5143" w:rsidP="00FC69CA">
      <w:pPr>
        <w:numPr>
          <w:ilvl w:val="0"/>
          <w:numId w:val="12"/>
        </w:numPr>
        <w:spacing w:line="276" w:lineRule="auto"/>
        <w:jc w:val="both"/>
        <w:rPr>
          <w:rFonts w:ascii="Verdana" w:hAnsi="Verdana" w:cs="Calibri"/>
          <w:color w:val="000000" w:themeColor="text1"/>
          <w:sz w:val="18"/>
          <w:szCs w:val="18"/>
          <w:lang w:val="nl-NL"/>
        </w:rPr>
      </w:pPr>
      <w:r w:rsidRPr="002B44A0">
        <w:rPr>
          <w:rFonts w:ascii="Verdana" w:hAnsi="Verdana"/>
          <w:color w:val="000000" w:themeColor="text1"/>
          <w:sz w:val="18"/>
          <w:szCs w:val="18"/>
          <w:lang w:val="nl-NL"/>
        </w:rPr>
        <w:t xml:space="preserve">Vraag: </w:t>
      </w:r>
      <w:r w:rsidR="005C2CAC" w:rsidRPr="002B44A0">
        <w:rPr>
          <w:color w:val="000000" w:themeColor="text1"/>
          <w:u w:val="single"/>
          <w:lang w:val="nl-NL"/>
        </w:rPr>
        <w:t xml:space="preserve">Zip file O-1, </w:t>
      </w:r>
      <w:proofErr w:type="spellStart"/>
      <w:r w:rsidR="005C2CAC" w:rsidRPr="002B44A0">
        <w:rPr>
          <w:rFonts w:ascii="Verdana" w:hAnsi="Verdana"/>
          <w:color w:val="000000" w:themeColor="text1"/>
          <w:sz w:val="18"/>
          <w:szCs w:val="18"/>
          <w:lang w:val="nl-NL"/>
        </w:rPr>
        <w:t>Iventaris</w:t>
      </w:r>
      <w:proofErr w:type="spellEnd"/>
      <w:r w:rsidR="005C2CAC" w:rsidRPr="002B44A0">
        <w:rPr>
          <w:rFonts w:ascii="Verdana" w:hAnsi="Verdana"/>
          <w:color w:val="000000" w:themeColor="text1"/>
          <w:sz w:val="18"/>
          <w:szCs w:val="18"/>
          <w:lang w:val="nl-NL"/>
        </w:rPr>
        <w:t>: van perceel O-1 bevat de “componentenlijst CV ketels Leeuwarden” geen inhoud, gelieve deze Excel file beschikbaar te stellen.</w:t>
      </w:r>
    </w:p>
    <w:p w:rsidR="00AD5143" w:rsidRPr="002B44A0" w:rsidRDefault="00AD5143" w:rsidP="00FC69CA">
      <w:pPr>
        <w:spacing w:line="276" w:lineRule="auto"/>
        <w:ind w:firstLine="284"/>
        <w:jc w:val="both"/>
        <w:rPr>
          <w:rFonts w:ascii="Verdana" w:hAnsi="Verdana"/>
          <w:b/>
          <w:i/>
          <w:color w:val="000000" w:themeColor="text1"/>
          <w:sz w:val="18"/>
          <w:szCs w:val="18"/>
          <w:lang w:val="nl-NL"/>
        </w:rPr>
      </w:pPr>
      <w:r w:rsidRPr="002B44A0">
        <w:rPr>
          <w:rFonts w:ascii="Verdana" w:hAnsi="Verdana"/>
          <w:b/>
          <w:i/>
          <w:color w:val="000000" w:themeColor="text1"/>
          <w:sz w:val="18"/>
          <w:szCs w:val="18"/>
          <w:lang w:val="nl-NL"/>
        </w:rPr>
        <w:t xml:space="preserve">Antwoord: </w:t>
      </w:r>
      <w:r w:rsidR="002B44A0" w:rsidRPr="002B44A0">
        <w:rPr>
          <w:rFonts w:ascii="Verdana" w:hAnsi="Verdana"/>
          <w:b/>
          <w:i/>
          <w:color w:val="000000" w:themeColor="text1"/>
          <w:sz w:val="18"/>
          <w:szCs w:val="18"/>
          <w:lang w:val="nl-NL"/>
        </w:rPr>
        <w:t>Wordt ter beschikking gesteld</w:t>
      </w:r>
    </w:p>
    <w:p w:rsidR="00AD5143" w:rsidRPr="00A215EB" w:rsidRDefault="00AD5143" w:rsidP="00FC69CA">
      <w:pPr>
        <w:spacing w:line="276" w:lineRule="auto"/>
        <w:jc w:val="both"/>
        <w:rPr>
          <w:rFonts w:ascii="Verdana" w:hAnsi="Verdana"/>
          <w:sz w:val="18"/>
          <w:szCs w:val="18"/>
          <w:lang w:val="nl-NL"/>
        </w:rPr>
      </w:pPr>
    </w:p>
    <w:p w:rsidR="00AD5143" w:rsidRPr="00937695" w:rsidRDefault="00AD5143" w:rsidP="00FC69CA">
      <w:pPr>
        <w:numPr>
          <w:ilvl w:val="0"/>
          <w:numId w:val="12"/>
        </w:numPr>
        <w:spacing w:line="276" w:lineRule="auto"/>
        <w:jc w:val="both"/>
        <w:rPr>
          <w:rFonts w:ascii="Verdana" w:hAnsi="Verdana"/>
          <w:b/>
          <w:i/>
          <w:sz w:val="18"/>
          <w:szCs w:val="18"/>
          <w:lang w:val="nl-NL"/>
        </w:rPr>
      </w:pPr>
      <w:r w:rsidRPr="00937695">
        <w:rPr>
          <w:rFonts w:ascii="Verdana" w:hAnsi="Verdana"/>
          <w:sz w:val="18"/>
          <w:szCs w:val="18"/>
          <w:lang w:val="nl-NL"/>
        </w:rPr>
        <w:t xml:space="preserve">Vraag: </w:t>
      </w:r>
      <w:r w:rsidR="005C2CAC" w:rsidRPr="00937695">
        <w:rPr>
          <w:rFonts w:ascii="Verdana" w:hAnsi="Verdana"/>
          <w:sz w:val="18"/>
          <w:szCs w:val="18"/>
          <w:u w:val="single"/>
        </w:rPr>
        <w:t xml:space="preserve">ID2 </w:t>
      </w:r>
      <w:proofErr w:type="spellStart"/>
      <w:r w:rsidR="005C2CAC" w:rsidRPr="00937695">
        <w:rPr>
          <w:rFonts w:ascii="Verdana" w:hAnsi="Verdana"/>
          <w:sz w:val="18"/>
          <w:szCs w:val="18"/>
          <w:u w:val="single"/>
        </w:rPr>
        <w:t>werkomschrijving</w:t>
      </w:r>
      <w:proofErr w:type="spellEnd"/>
      <w:r w:rsidR="005C2CAC" w:rsidRPr="00937695">
        <w:rPr>
          <w:rFonts w:ascii="Verdana" w:hAnsi="Verdana"/>
          <w:sz w:val="18"/>
          <w:szCs w:val="18"/>
          <w:u w:val="single"/>
        </w:rPr>
        <w:t xml:space="preserve">, </w:t>
      </w:r>
      <w:proofErr w:type="spellStart"/>
      <w:r w:rsidR="005C2CAC" w:rsidRPr="00937695">
        <w:rPr>
          <w:rFonts w:ascii="Verdana" w:hAnsi="Verdana"/>
          <w:sz w:val="18"/>
          <w:szCs w:val="18"/>
          <w:u w:val="single"/>
        </w:rPr>
        <w:t>Hoofdstuk</w:t>
      </w:r>
      <w:proofErr w:type="spellEnd"/>
      <w:r w:rsidR="005C2CAC" w:rsidRPr="00937695">
        <w:rPr>
          <w:rFonts w:ascii="Verdana" w:hAnsi="Verdana"/>
          <w:sz w:val="18"/>
          <w:szCs w:val="18"/>
          <w:u w:val="single"/>
        </w:rPr>
        <w:t xml:space="preserve"> 6, </w:t>
      </w:r>
    </w:p>
    <w:p w:rsidR="005C2CAC" w:rsidRPr="00937695" w:rsidRDefault="005C2CAC" w:rsidP="00FC69CA">
      <w:pPr>
        <w:spacing w:line="276" w:lineRule="auto"/>
        <w:ind w:firstLine="284"/>
        <w:rPr>
          <w:rFonts w:ascii="Verdana" w:hAnsi="Verdana"/>
          <w:sz w:val="18"/>
          <w:szCs w:val="18"/>
        </w:rPr>
      </w:pPr>
      <w:proofErr w:type="spellStart"/>
      <w:r w:rsidRPr="00937695">
        <w:rPr>
          <w:rFonts w:ascii="Verdana" w:hAnsi="Verdana"/>
          <w:sz w:val="18"/>
          <w:szCs w:val="18"/>
        </w:rPr>
        <w:t>Bouwkundige</w:t>
      </w:r>
      <w:proofErr w:type="spellEnd"/>
      <w:r w:rsidRPr="00937695">
        <w:rPr>
          <w:rFonts w:ascii="Verdana" w:hAnsi="Verdana"/>
          <w:sz w:val="18"/>
          <w:szCs w:val="18"/>
        </w:rPr>
        <w:t xml:space="preserve"> </w:t>
      </w:r>
      <w:proofErr w:type="spellStart"/>
      <w:r w:rsidRPr="00937695">
        <w:rPr>
          <w:rFonts w:ascii="Verdana" w:hAnsi="Verdana"/>
          <w:sz w:val="18"/>
          <w:szCs w:val="18"/>
        </w:rPr>
        <w:t>schoorstenen</w:t>
      </w:r>
      <w:proofErr w:type="spellEnd"/>
      <w:r w:rsidRPr="00937695">
        <w:rPr>
          <w:rFonts w:ascii="Verdana" w:hAnsi="Verdana"/>
          <w:sz w:val="18"/>
          <w:szCs w:val="18"/>
        </w:rPr>
        <w:t xml:space="preserve">: </w:t>
      </w:r>
    </w:p>
    <w:p w:rsidR="005C2CAC" w:rsidRPr="00937695" w:rsidRDefault="005C2CAC" w:rsidP="00FC69CA">
      <w:pPr>
        <w:numPr>
          <w:ilvl w:val="0"/>
          <w:numId w:val="39"/>
        </w:numPr>
        <w:spacing w:line="276" w:lineRule="auto"/>
        <w:rPr>
          <w:rFonts w:ascii="Verdana" w:hAnsi="Verdana"/>
          <w:sz w:val="18"/>
          <w:szCs w:val="18"/>
          <w:lang w:val="nl-NL"/>
        </w:rPr>
      </w:pPr>
      <w:r w:rsidRPr="00937695">
        <w:rPr>
          <w:rFonts w:ascii="Verdana" w:hAnsi="Verdana"/>
          <w:sz w:val="18"/>
          <w:szCs w:val="18"/>
          <w:lang w:val="nl-NL"/>
        </w:rPr>
        <w:lastRenderedPageBreak/>
        <w:t>kunt u aangeven welke stookinstallatie(s), conform “</w:t>
      </w:r>
      <w:proofErr w:type="spellStart"/>
      <w:r w:rsidRPr="00937695">
        <w:rPr>
          <w:rFonts w:ascii="Verdana" w:hAnsi="Verdana"/>
          <w:sz w:val="18"/>
          <w:szCs w:val="18"/>
          <w:lang w:val="nl-NL"/>
        </w:rPr>
        <w:t>component-ID</w:t>
      </w:r>
      <w:proofErr w:type="spellEnd"/>
      <w:r w:rsidRPr="00937695">
        <w:rPr>
          <w:rFonts w:ascii="Verdana" w:hAnsi="Verdana"/>
          <w:sz w:val="18"/>
          <w:szCs w:val="18"/>
          <w:lang w:val="nl-NL"/>
        </w:rPr>
        <w:t>”,  is(zijn) aangesloten op een bouwkundige schoorsteen?</w:t>
      </w:r>
    </w:p>
    <w:p w:rsidR="005C2CAC" w:rsidRPr="00937695" w:rsidRDefault="005C2CAC" w:rsidP="00FC69CA">
      <w:pPr>
        <w:numPr>
          <w:ilvl w:val="0"/>
          <w:numId w:val="39"/>
        </w:numPr>
        <w:spacing w:line="276" w:lineRule="auto"/>
        <w:rPr>
          <w:rFonts w:ascii="Verdana" w:hAnsi="Verdana"/>
          <w:sz w:val="18"/>
          <w:szCs w:val="18"/>
          <w:lang w:val="nl-NL"/>
        </w:rPr>
      </w:pPr>
      <w:r w:rsidRPr="00937695">
        <w:rPr>
          <w:rFonts w:ascii="Verdana" w:hAnsi="Verdana"/>
          <w:sz w:val="18"/>
          <w:szCs w:val="18"/>
          <w:lang w:val="nl-NL"/>
        </w:rPr>
        <w:t>kunt van de bouwkundige schoorstenen aangeven hoe zij voor reiniging bereikbaar zijn (vanaf de voet of van boven af)?</w:t>
      </w:r>
    </w:p>
    <w:p w:rsidR="005C2CAC" w:rsidRPr="00937695" w:rsidRDefault="005C2CAC" w:rsidP="00FC69CA">
      <w:pPr>
        <w:numPr>
          <w:ilvl w:val="0"/>
          <w:numId w:val="39"/>
        </w:numPr>
        <w:spacing w:line="276" w:lineRule="auto"/>
        <w:rPr>
          <w:rFonts w:ascii="Verdana" w:hAnsi="Verdana"/>
          <w:sz w:val="18"/>
          <w:szCs w:val="18"/>
          <w:lang w:val="nl-NL"/>
        </w:rPr>
      </w:pPr>
      <w:r w:rsidRPr="00937695">
        <w:rPr>
          <w:rFonts w:ascii="Verdana" w:hAnsi="Verdana"/>
          <w:sz w:val="18"/>
          <w:szCs w:val="18"/>
          <w:lang w:val="nl-NL"/>
        </w:rPr>
        <w:t>indien deze schoorstenen van boven af gereinigd dienen te worden kunt u aangeven hoe deze bereikbaar zijn?</w:t>
      </w:r>
    </w:p>
    <w:p w:rsidR="005C2CAC" w:rsidRPr="00937695" w:rsidRDefault="005C2CAC" w:rsidP="00FC69CA">
      <w:pPr>
        <w:numPr>
          <w:ilvl w:val="0"/>
          <w:numId w:val="39"/>
        </w:numPr>
        <w:spacing w:line="276" w:lineRule="auto"/>
        <w:rPr>
          <w:rFonts w:ascii="Verdana" w:hAnsi="Verdana"/>
          <w:sz w:val="18"/>
          <w:szCs w:val="18"/>
          <w:lang w:val="nl-NL"/>
        </w:rPr>
      </w:pPr>
      <w:r w:rsidRPr="00937695">
        <w:rPr>
          <w:rFonts w:ascii="Verdana" w:hAnsi="Verdana"/>
          <w:sz w:val="18"/>
          <w:szCs w:val="18"/>
          <w:lang w:val="nl-NL"/>
        </w:rPr>
        <w:t>indien deze schoorstenen van boven af gereinigd dienen te worden kunt u aangeven met wat voor soort hoogwerker(s), in de zin van de “overeenkomst” art 6.3 “hoogwerker” ingezet moet(en) worden voor welke schoorsteen?</w:t>
      </w:r>
    </w:p>
    <w:p w:rsidR="00AD5143" w:rsidRPr="00937695" w:rsidRDefault="00AD5143" w:rsidP="00FC69CA">
      <w:pPr>
        <w:spacing w:line="276" w:lineRule="auto"/>
        <w:ind w:firstLine="284"/>
        <w:jc w:val="both"/>
        <w:rPr>
          <w:rFonts w:ascii="Verdana" w:hAnsi="Verdana"/>
          <w:b/>
          <w:i/>
          <w:sz w:val="18"/>
          <w:szCs w:val="18"/>
          <w:lang w:val="nl-NL"/>
        </w:rPr>
      </w:pPr>
      <w:r w:rsidRPr="00937695">
        <w:rPr>
          <w:rFonts w:ascii="Verdana" w:hAnsi="Verdana"/>
          <w:b/>
          <w:i/>
          <w:sz w:val="18"/>
          <w:szCs w:val="18"/>
          <w:lang w:val="nl-NL"/>
        </w:rPr>
        <w:t xml:space="preserve">Antwoord: </w:t>
      </w:r>
    </w:p>
    <w:p w:rsidR="005C2CAC" w:rsidRPr="00937695" w:rsidRDefault="005C2CAC" w:rsidP="00FC69CA">
      <w:pPr>
        <w:spacing w:line="276" w:lineRule="auto"/>
        <w:ind w:firstLine="284"/>
        <w:jc w:val="both"/>
        <w:rPr>
          <w:rFonts w:ascii="Verdana" w:hAnsi="Verdana"/>
          <w:b/>
          <w:i/>
          <w:sz w:val="18"/>
          <w:szCs w:val="18"/>
          <w:lang w:val="nl-NL"/>
        </w:rPr>
      </w:pPr>
      <w:r w:rsidRPr="00937695">
        <w:rPr>
          <w:rFonts w:ascii="Verdana" w:hAnsi="Verdana"/>
          <w:b/>
          <w:i/>
          <w:sz w:val="18"/>
          <w:szCs w:val="18"/>
          <w:lang w:val="nl-NL"/>
        </w:rPr>
        <w:t>1.</w:t>
      </w:r>
      <w:r w:rsidR="00937695" w:rsidRPr="00937695">
        <w:rPr>
          <w:rFonts w:ascii="Verdana" w:hAnsi="Verdana"/>
          <w:b/>
          <w:i/>
          <w:sz w:val="18"/>
          <w:szCs w:val="18"/>
          <w:lang w:val="nl-NL"/>
        </w:rPr>
        <w:t xml:space="preserve"> nee</w:t>
      </w:r>
    </w:p>
    <w:p w:rsidR="005C2CAC" w:rsidRPr="00937695" w:rsidRDefault="005C2CAC" w:rsidP="00FC69CA">
      <w:pPr>
        <w:spacing w:line="276" w:lineRule="auto"/>
        <w:ind w:firstLine="284"/>
        <w:jc w:val="both"/>
        <w:rPr>
          <w:rFonts w:ascii="Verdana" w:hAnsi="Verdana"/>
          <w:b/>
          <w:i/>
          <w:sz w:val="18"/>
          <w:szCs w:val="18"/>
          <w:lang w:val="nl-NL"/>
        </w:rPr>
      </w:pPr>
      <w:r w:rsidRPr="00937695">
        <w:rPr>
          <w:rFonts w:ascii="Verdana" w:hAnsi="Verdana"/>
          <w:b/>
          <w:i/>
          <w:sz w:val="18"/>
          <w:szCs w:val="18"/>
          <w:lang w:val="nl-NL"/>
        </w:rPr>
        <w:t>2.</w:t>
      </w:r>
      <w:r w:rsidR="00937695" w:rsidRPr="00937695">
        <w:rPr>
          <w:rFonts w:ascii="Verdana" w:hAnsi="Verdana"/>
          <w:b/>
          <w:i/>
          <w:sz w:val="18"/>
          <w:szCs w:val="18"/>
          <w:lang w:val="nl-NL"/>
        </w:rPr>
        <w:t xml:space="preserve"> nee, ter plaatse bepalen</w:t>
      </w:r>
    </w:p>
    <w:p w:rsidR="005C2CAC" w:rsidRPr="00937695" w:rsidRDefault="005C2CAC" w:rsidP="00FC69CA">
      <w:pPr>
        <w:spacing w:line="276" w:lineRule="auto"/>
        <w:ind w:firstLine="284"/>
        <w:jc w:val="both"/>
        <w:rPr>
          <w:rFonts w:ascii="Verdana" w:hAnsi="Verdana"/>
          <w:b/>
          <w:i/>
          <w:sz w:val="18"/>
          <w:szCs w:val="18"/>
          <w:lang w:val="nl-NL"/>
        </w:rPr>
      </w:pPr>
      <w:r w:rsidRPr="00937695">
        <w:rPr>
          <w:rFonts w:ascii="Verdana" w:hAnsi="Verdana"/>
          <w:b/>
          <w:i/>
          <w:sz w:val="18"/>
          <w:szCs w:val="18"/>
          <w:lang w:val="nl-NL"/>
        </w:rPr>
        <w:t>3.</w:t>
      </w:r>
      <w:r w:rsidR="00937695" w:rsidRPr="00937695">
        <w:rPr>
          <w:rFonts w:ascii="Verdana" w:hAnsi="Verdana"/>
          <w:b/>
          <w:i/>
          <w:sz w:val="18"/>
          <w:szCs w:val="18"/>
          <w:lang w:val="nl-NL"/>
        </w:rPr>
        <w:t xml:space="preserve"> met een hoogwerker </w:t>
      </w:r>
    </w:p>
    <w:p w:rsidR="005C2CAC" w:rsidRPr="00937695" w:rsidRDefault="005C2CAC" w:rsidP="00555FF7">
      <w:pPr>
        <w:spacing w:line="276" w:lineRule="auto"/>
        <w:ind w:left="284"/>
        <w:jc w:val="both"/>
        <w:rPr>
          <w:rFonts w:ascii="Verdana" w:hAnsi="Verdana"/>
          <w:b/>
          <w:i/>
          <w:sz w:val="18"/>
          <w:szCs w:val="18"/>
          <w:lang w:val="nl-NL"/>
        </w:rPr>
      </w:pPr>
      <w:r w:rsidRPr="00937695">
        <w:rPr>
          <w:rFonts w:ascii="Verdana" w:hAnsi="Verdana"/>
          <w:b/>
          <w:i/>
          <w:sz w:val="18"/>
          <w:szCs w:val="18"/>
          <w:lang w:val="nl-NL"/>
        </w:rPr>
        <w:t>4.</w:t>
      </w:r>
      <w:r w:rsidR="00937695" w:rsidRPr="00937695">
        <w:rPr>
          <w:rFonts w:ascii="Verdana" w:hAnsi="Verdana"/>
          <w:b/>
          <w:i/>
          <w:sz w:val="18"/>
          <w:szCs w:val="18"/>
          <w:lang w:val="nl-NL"/>
        </w:rPr>
        <w:t xml:space="preserve">door opdrachtnemer te bepalen, </w:t>
      </w:r>
      <w:proofErr w:type="spellStart"/>
      <w:r w:rsidR="00937695" w:rsidRPr="00937695">
        <w:rPr>
          <w:rFonts w:ascii="Verdana" w:hAnsi="Verdana"/>
          <w:b/>
          <w:i/>
          <w:sz w:val="18"/>
          <w:szCs w:val="18"/>
          <w:lang w:val="nl-NL"/>
        </w:rPr>
        <w:t>verreking</w:t>
      </w:r>
      <w:proofErr w:type="spellEnd"/>
      <w:r w:rsidR="00937695" w:rsidRPr="00937695">
        <w:rPr>
          <w:rFonts w:ascii="Verdana" w:hAnsi="Verdana"/>
          <w:b/>
          <w:i/>
          <w:sz w:val="18"/>
          <w:szCs w:val="18"/>
          <w:lang w:val="nl-NL"/>
        </w:rPr>
        <w:t xml:space="preserve"> achteraf tot een maximum van € 500 per dag</w:t>
      </w:r>
    </w:p>
    <w:p w:rsidR="00DE7974" w:rsidRPr="005C2CAC" w:rsidRDefault="00DE7974" w:rsidP="00FC69CA">
      <w:pPr>
        <w:spacing w:line="276" w:lineRule="auto"/>
        <w:rPr>
          <w:rFonts w:ascii="Verdana" w:hAnsi="Verdana"/>
          <w:sz w:val="18"/>
          <w:szCs w:val="18"/>
          <w:lang w:val="nl-NL"/>
        </w:rPr>
      </w:pPr>
    </w:p>
    <w:p w:rsidR="005C2CAC" w:rsidRPr="00B32995" w:rsidRDefault="00047BA4" w:rsidP="00FC69CA">
      <w:pPr>
        <w:pStyle w:val="Lijstalinea"/>
        <w:numPr>
          <w:ilvl w:val="0"/>
          <w:numId w:val="12"/>
        </w:numPr>
        <w:spacing w:line="276" w:lineRule="auto"/>
        <w:rPr>
          <w:rFonts w:ascii="Verdana" w:hAnsi="Verdana"/>
          <w:sz w:val="18"/>
          <w:szCs w:val="18"/>
        </w:rPr>
      </w:pPr>
      <w:r w:rsidRPr="00B32995">
        <w:rPr>
          <w:rFonts w:ascii="Verdana" w:hAnsi="Verdana"/>
          <w:sz w:val="18"/>
          <w:szCs w:val="18"/>
        </w:rPr>
        <w:t xml:space="preserve">Vraag: </w:t>
      </w:r>
      <w:r w:rsidR="005C2CAC" w:rsidRPr="00B32995">
        <w:rPr>
          <w:rFonts w:ascii="Verdana" w:hAnsi="Verdana"/>
          <w:sz w:val="18"/>
          <w:szCs w:val="18"/>
        </w:rPr>
        <w:t xml:space="preserve">Zip files, </w:t>
      </w:r>
      <w:proofErr w:type="spellStart"/>
      <w:r w:rsidR="005C2CAC" w:rsidRPr="00B32995">
        <w:rPr>
          <w:rFonts w:ascii="Verdana" w:hAnsi="Verdana"/>
          <w:sz w:val="18"/>
          <w:szCs w:val="18"/>
        </w:rPr>
        <w:t>Comp</w:t>
      </w:r>
      <w:proofErr w:type="spellEnd"/>
      <w:r w:rsidR="005C2CAC" w:rsidRPr="00B32995">
        <w:rPr>
          <w:rFonts w:ascii="Verdana" w:hAnsi="Verdana"/>
          <w:sz w:val="18"/>
          <w:szCs w:val="18"/>
        </w:rPr>
        <w:t xml:space="preserve"> lijst Perceel x, </w:t>
      </w:r>
    </w:p>
    <w:p w:rsidR="005C2CAC" w:rsidRPr="00B32995" w:rsidRDefault="005C2CAC" w:rsidP="00FC69CA">
      <w:pPr>
        <w:spacing w:line="276" w:lineRule="auto"/>
        <w:ind w:left="284"/>
        <w:rPr>
          <w:rFonts w:ascii="Verdana" w:hAnsi="Verdana"/>
          <w:sz w:val="18"/>
          <w:szCs w:val="18"/>
          <w:lang w:val="nl-NL"/>
        </w:rPr>
      </w:pPr>
      <w:r w:rsidRPr="00B32995">
        <w:rPr>
          <w:rFonts w:ascii="Verdana" w:hAnsi="Verdana"/>
          <w:sz w:val="18"/>
          <w:szCs w:val="18"/>
          <w:lang w:val="nl-NL"/>
        </w:rPr>
        <w:t xml:space="preserve">Keteltypes: </w:t>
      </w:r>
    </w:p>
    <w:p w:rsidR="005C2CAC" w:rsidRPr="00B32995" w:rsidRDefault="005C2CAC" w:rsidP="00FC69CA">
      <w:pPr>
        <w:numPr>
          <w:ilvl w:val="0"/>
          <w:numId w:val="40"/>
        </w:numPr>
        <w:spacing w:line="276" w:lineRule="auto"/>
        <w:rPr>
          <w:rFonts w:ascii="Verdana" w:hAnsi="Verdana"/>
          <w:sz w:val="18"/>
          <w:szCs w:val="18"/>
          <w:lang w:val="nl-NL"/>
        </w:rPr>
      </w:pPr>
      <w:r w:rsidRPr="00B32995">
        <w:rPr>
          <w:rFonts w:ascii="Verdana" w:hAnsi="Verdana"/>
          <w:sz w:val="18"/>
          <w:szCs w:val="18"/>
          <w:lang w:val="nl-NL"/>
        </w:rPr>
        <w:t xml:space="preserve">In percelen zijn onvolledig. Kunt u de keteltypes nader specificeren? Op basis van de huidige typeringen zijn hoeveelheid arbeid en materialen niet goed in te schatten. </w:t>
      </w:r>
    </w:p>
    <w:p w:rsidR="005C2CAC" w:rsidRPr="00B32995" w:rsidRDefault="005C2CAC" w:rsidP="00FC69CA">
      <w:pPr>
        <w:numPr>
          <w:ilvl w:val="0"/>
          <w:numId w:val="40"/>
        </w:numPr>
        <w:spacing w:line="276" w:lineRule="auto"/>
        <w:rPr>
          <w:rFonts w:ascii="Verdana" w:hAnsi="Verdana"/>
          <w:sz w:val="18"/>
          <w:szCs w:val="18"/>
          <w:lang w:val="nl-NL"/>
        </w:rPr>
      </w:pPr>
      <w:r w:rsidRPr="00B32995">
        <w:rPr>
          <w:rFonts w:ascii="Verdana" w:hAnsi="Verdana"/>
          <w:sz w:val="18"/>
          <w:szCs w:val="18"/>
          <w:lang w:val="nl-NL"/>
        </w:rPr>
        <w:t>Indien niet kunt u dan aangeven welke ketels zijn voorzien van een voorzetbrander?</w:t>
      </w:r>
    </w:p>
    <w:p w:rsidR="00047BA4" w:rsidRPr="00B32995" w:rsidRDefault="00047BA4" w:rsidP="00FC69CA">
      <w:pPr>
        <w:spacing w:line="276" w:lineRule="auto"/>
        <w:ind w:firstLine="284"/>
        <w:jc w:val="both"/>
        <w:rPr>
          <w:rFonts w:ascii="Verdana" w:hAnsi="Verdana"/>
          <w:b/>
          <w:i/>
          <w:sz w:val="18"/>
          <w:szCs w:val="18"/>
          <w:lang w:val="nl-NL"/>
        </w:rPr>
      </w:pPr>
      <w:r w:rsidRPr="00B32995">
        <w:rPr>
          <w:rFonts w:ascii="Verdana" w:hAnsi="Verdana"/>
          <w:b/>
          <w:i/>
          <w:sz w:val="18"/>
          <w:szCs w:val="18"/>
          <w:lang w:val="nl-NL"/>
        </w:rPr>
        <w:t xml:space="preserve">Antwoord: </w:t>
      </w:r>
      <w:r w:rsidR="00B32995" w:rsidRPr="00B32995">
        <w:rPr>
          <w:rFonts w:ascii="Verdana" w:hAnsi="Verdana"/>
          <w:b/>
          <w:i/>
          <w:sz w:val="18"/>
          <w:szCs w:val="18"/>
          <w:lang w:val="nl-NL"/>
        </w:rPr>
        <w:t>keteltypes zijn in alle bestanden in kolom AB aangegeven</w:t>
      </w:r>
    </w:p>
    <w:p w:rsidR="00047BA4" w:rsidRPr="00A215EB" w:rsidRDefault="00047BA4" w:rsidP="00FC69CA">
      <w:pPr>
        <w:spacing w:line="276" w:lineRule="auto"/>
        <w:jc w:val="both"/>
        <w:rPr>
          <w:rFonts w:ascii="Verdana" w:hAnsi="Verdana"/>
          <w:sz w:val="18"/>
          <w:szCs w:val="18"/>
          <w:lang w:val="nl-NL"/>
        </w:rPr>
      </w:pPr>
    </w:p>
    <w:p w:rsidR="005C2CAC" w:rsidRPr="002B44A0" w:rsidRDefault="00047BA4" w:rsidP="00FC69CA">
      <w:pPr>
        <w:numPr>
          <w:ilvl w:val="0"/>
          <w:numId w:val="12"/>
        </w:numPr>
        <w:spacing w:line="276" w:lineRule="auto"/>
        <w:jc w:val="both"/>
        <w:rPr>
          <w:rFonts w:ascii="Verdana" w:hAnsi="Verdana"/>
          <w:b/>
          <w:i/>
          <w:color w:val="000000" w:themeColor="text1"/>
          <w:sz w:val="18"/>
          <w:szCs w:val="18"/>
          <w:u w:val="single"/>
          <w:lang w:val="nl-NL"/>
        </w:rPr>
      </w:pPr>
      <w:r w:rsidRPr="002B44A0">
        <w:rPr>
          <w:rFonts w:ascii="Verdana" w:hAnsi="Verdana"/>
          <w:color w:val="000000" w:themeColor="text1"/>
          <w:sz w:val="18"/>
          <w:szCs w:val="18"/>
          <w:lang w:val="nl-NL"/>
        </w:rPr>
        <w:t xml:space="preserve">Vraag: </w:t>
      </w:r>
      <w:r w:rsidR="005C2CAC" w:rsidRPr="002B44A0">
        <w:rPr>
          <w:rFonts w:ascii="Verdana" w:hAnsi="Verdana"/>
          <w:color w:val="000000" w:themeColor="text1"/>
          <w:sz w:val="18"/>
          <w:szCs w:val="18"/>
          <w:u w:val="single"/>
          <w:lang w:val="nl-NL"/>
        </w:rPr>
        <w:t>Files PO keuringen perceel x</w:t>
      </w:r>
    </w:p>
    <w:p w:rsidR="005C2CAC" w:rsidRPr="002B44A0" w:rsidRDefault="005C2CAC" w:rsidP="00FC69CA">
      <w:pPr>
        <w:spacing w:line="276" w:lineRule="auto"/>
        <w:ind w:firstLine="284"/>
        <w:rPr>
          <w:rFonts w:ascii="Verdana" w:hAnsi="Verdana"/>
          <w:color w:val="000000" w:themeColor="text1"/>
          <w:sz w:val="18"/>
          <w:szCs w:val="18"/>
        </w:rPr>
      </w:pPr>
      <w:r w:rsidRPr="002B44A0">
        <w:rPr>
          <w:rFonts w:ascii="Verdana" w:hAnsi="Verdana"/>
          <w:color w:val="000000" w:themeColor="text1"/>
          <w:sz w:val="18"/>
          <w:szCs w:val="18"/>
        </w:rPr>
        <w:t xml:space="preserve">PO </w:t>
      </w:r>
      <w:proofErr w:type="spellStart"/>
      <w:r w:rsidRPr="002B44A0">
        <w:rPr>
          <w:rFonts w:ascii="Verdana" w:hAnsi="Verdana"/>
          <w:color w:val="000000" w:themeColor="text1"/>
          <w:sz w:val="18"/>
          <w:szCs w:val="18"/>
        </w:rPr>
        <w:t>keuringen</w:t>
      </w:r>
      <w:proofErr w:type="spellEnd"/>
      <w:r w:rsidRPr="002B44A0">
        <w:rPr>
          <w:rFonts w:ascii="Verdana" w:hAnsi="Verdana"/>
          <w:color w:val="000000" w:themeColor="text1"/>
          <w:sz w:val="18"/>
          <w:szCs w:val="18"/>
        </w:rPr>
        <w:t xml:space="preserve">: </w:t>
      </w:r>
    </w:p>
    <w:p w:rsidR="005C2CAC" w:rsidRPr="002B44A0" w:rsidRDefault="005C2CAC" w:rsidP="00FC69CA">
      <w:pPr>
        <w:numPr>
          <w:ilvl w:val="0"/>
          <w:numId w:val="41"/>
        </w:numPr>
        <w:spacing w:line="276" w:lineRule="auto"/>
        <w:rPr>
          <w:rFonts w:ascii="Verdana" w:hAnsi="Verdana"/>
          <w:color w:val="000000" w:themeColor="text1"/>
          <w:sz w:val="18"/>
          <w:szCs w:val="18"/>
          <w:lang w:val="nl-NL"/>
        </w:rPr>
      </w:pPr>
      <w:r w:rsidRPr="002B44A0">
        <w:rPr>
          <w:rFonts w:ascii="Verdana" w:hAnsi="Verdana"/>
          <w:color w:val="000000" w:themeColor="text1"/>
          <w:sz w:val="18"/>
          <w:szCs w:val="18"/>
          <w:lang w:val="nl-NL"/>
        </w:rPr>
        <w:t>kunt u toelichten wat de doelstelling is van files onder “</w:t>
      </w:r>
      <w:proofErr w:type="spellStart"/>
      <w:r w:rsidRPr="002B44A0">
        <w:rPr>
          <w:rFonts w:ascii="Verdana" w:hAnsi="Verdana"/>
          <w:color w:val="000000" w:themeColor="text1"/>
          <w:sz w:val="18"/>
          <w:szCs w:val="18"/>
          <w:lang w:val="nl-NL"/>
        </w:rPr>
        <w:t>PO-keuringen</w:t>
      </w:r>
      <w:proofErr w:type="spellEnd"/>
      <w:r w:rsidRPr="002B44A0">
        <w:rPr>
          <w:rFonts w:ascii="Verdana" w:hAnsi="Verdana"/>
          <w:color w:val="000000" w:themeColor="text1"/>
          <w:sz w:val="18"/>
          <w:szCs w:val="18"/>
          <w:lang w:val="nl-NL"/>
        </w:rPr>
        <w:t xml:space="preserve">”? </w:t>
      </w:r>
    </w:p>
    <w:p w:rsidR="005C2CAC" w:rsidRPr="002B44A0" w:rsidRDefault="005C2CAC" w:rsidP="00FC69CA">
      <w:pPr>
        <w:numPr>
          <w:ilvl w:val="0"/>
          <w:numId w:val="41"/>
        </w:numPr>
        <w:spacing w:line="276" w:lineRule="auto"/>
        <w:rPr>
          <w:rFonts w:ascii="Verdana" w:hAnsi="Verdana"/>
          <w:color w:val="000000" w:themeColor="text1"/>
          <w:sz w:val="18"/>
          <w:szCs w:val="18"/>
          <w:lang w:val="nl-NL"/>
        </w:rPr>
      </w:pPr>
      <w:r w:rsidRPr="002B44A0">
        <w:rPr>
          <w:rFonts w:ascii="Verdana" w:hAnsi="Verdana"/>
          <w:color w:val="000000" w:themeColor="text1"/>
          <w:sz w:val="18"/>
          <w:szCs w:val="18"/>
          <w:lang w:val="nl-NL"/>
        </w:rPr>
        <w:t>het aantal van deze “PO keuringen” loopt niet synchroon met het aantal te onderhouden toestellen. Kunt u toelichten welke activiteiten hiervoor gewenst zijn voor die toestellen die niet in de inventaris voorkomen?</w:t>
      </w:r>
    </w:p>
    <w:p w:rsidR="005C2CAC" w:rsidRPr="002B44A0" w:rsidRDefault="005C2CAC" w:rsidP="00FC69CA">
      <w:pPr>
        <w:numPr>
          <w:ilvl w:val="0"/>
          <w:numId w:val="41"/>
        </w:numPr>
        <w:spacing w:line="276" w:lineRule="auto"/>
        <w:rPr>
          <w:rFonts w:ascii="Verdana" w:hAnsi="Verdana"/>
          <w:color w:val="000000" w:themeColor="text1"/>
          <w:sz w:val="18"/>
          <w:szCs w:val="18"/>
        </w:rPr>
      </w:pPr>
      <w:r w:rsidRPr="002B44A0">
        <w:rPr>
          <w:rFonts w:ascii="Verdana" w:hAnsi="Verdana"/>
          <w:color w:val="000000" w:themeColor="text1"/>
          <w:sz w:val="18"/>
          <w:szCs w:val="18"/>
          <w:lang w:val="nl-NL"/>
        </w:rPr>
        <w:t xml:space="preserve">van perceel O-2, locatie </w:t>
      </w:r>
      <w:proofErr w:type="spellStart"/>
      <w:r w:rsidRPr="002B44A0">
        <w:rPr>
          <w:rFonts w:ascii="Verdana" w:hAnsi="Verdana"/>
          <w:color w:val="000000" w:themeColor="text1"/>
          <w:sz w:val="18"/>
          <w:szCs w:val="18"/>
          <w:lang w:val="nl-NL"/>
        </w:rPr>
        <w:t>Schaarsbergen</w:t>
      </w:r>
      <w:proofErr w:type="spellEnd"/>
      <w:r w:rsidRPr="002B44A0">
        <w:rPr>
          <w:rFonts w:ascii="Verdana" w:hAnsi="Verdana"/>
          <w:color w:val="000000" w:themeColor="text1"/>
          <w:sz w:val="18"/>
          <w:szCs w:val="18"/>
          <w:lang w:val="nl-NL"/>
        </w:rPr>
        <w:t xml:space="preserve"> ontbreken voor 2015 de ketelkeuringen. </w:t>
      </w:r>
      <w:proofErr w:type="spellStart"/>
      <w:r w:rsidRPr="002B44A0">
        <w:rPr>
          <w:rFonts w:ascii="Verdana" w:hAnsi="Verdana"/>
          <w:color w:val="000000" w:themeColor="text1"/>
          <w:sz w:val="18"/>
          <w:szCs w:val="18"/>
        </w:rPr>
        <w:t>Kunt</w:t>
      </w:r>
      <w:proofErr w:type="spellEnd"/>
      <w:r w:rsidRPr="002B44A0">
        <w:rPr>
          <w:rFonts w:ascii="Verdana" w:hAnsi="Verdana"/>
          <w:color w:val="000000" w:themeColor="text1"/>
          <w:sz w:val="18"/>
          <w:szCs w:val="18"/>
        </w:rPr>
        <w:t xml:space="preserve"> u </w:t>
      </w:r>
      <w:proofErr w:type="spellStart"/>
      <w:r w:rsidRPr="002B44A0">
        <w:rPr>
          <w:rFonts w:ascii="Verdana" w:hAnsi="Verdana"/>
          <w:color w:val="000000" w:themeColor="text1"/>
          <w:sz w:val="18"/>
          <w:szCs w:val="18"/>
        </w:rPr>
        <w:t>deze</w:t>
      </w:r>
      <w:proofErr w:type="spellEnd"/>
      <w:r w:rsidRPr="002B44A0">
        <w:rPr>
          <w:rFonts w:ascii="Verdana" w:hAnsi="Verdana"/>
          <w:color w:val="000000" w:themeColor="text1"/>
          <w:sz w:val="18"/>
          <w:szCs w:val="18"/>
        </w:rPr>
        <w:t xml:space="preserve"> </w:t>
      </w:r>
      <w:proofErr w:type="spellStart"/>
      <w:r w:rsidRPr="002B44A0">
        <w:rPr>
          <w:rFonts w:ascii="Verdana" w:hAnsi="Verdana"/>
          <w:color w:val="000000" w:themeColor="text1"/>
          <w:sz w:val="18"/>
          <w:szCs w:val="18"/>
        </w:rPr>
        <w:t>beschikbaar</w:t>
      </w:r>
      <w:proofErr w:type="spellEnd"/>
      <w:r w:rsidRPr="002B44A0">
        <w:rPr>
          <w:rFonts w:ascii="Verdana" w:hAnsi="Verdana"/>
          <w:color w:val="000000" w:themeColor="text1"/>
          <w:sz w:val="18"/>
          <w:szCs w:val="18"/>
        </w:rPr>
        <w:t xml:space="preserve"> </w:t>
      </w:r>
      <w:proofErr w:type="spellStart"/>
      <w:r w:rsidRPr="002B44A0">
        <w:rPr>
          <w:rFonts w:ascii="Verdana" w:hAnsi="Verdana"/>
          <w:color w:val="000000" w:themeColor="text1"/>
          <w:sz w:val="18"/>
          <w:szCs w:val="18"/>
        </w:rPr>
        <w:t>stellen</w:t>
      </w:r>
      <w:proofErr w:type="spellEnd"/>
      <w:r w:rsidRPr="002B44A0">
        <w:rPr>
          <w:rFonts w:ascii="Verdana" w:hAnsi="Verdana"/>
          <w:color w:val="000000" w:themeColor="text1"/>
          <w:sz w:val="18"/>
          <w:szCs w:val="18"/>
        </w:rPr>
        <w:t>?</w:t>
      </w:r>
    </w:p>
    <w:p w:rsidR="002B44A0" w:rsidRDefault="00047BA4" w:rsidP="00FC69CA">
      <w:pPr>
        <w:spacing w:line="276" w:lineRule="auto"/>
        <w:ind w:firstLine="284"/>
        <w:jc w:val="both"/>
        <w:rPr>
          <w:rFonts w:ascii="Verdana" w:hAnsi="Verdana"/>
          <w:b/>
          <w:i/>
          <w:color w:val="000000" w:themeColor="text1"/>
          <w:sz w:val="18"/>
          <w:szCs w:val="18"/>
          <w:lang w:val="nl-NL"/>
        </w:rPr>
      </w:pPr>
      <w:r w:rsidRPr="002B44A0">
        <w:rPr>
          <w:rFonts w:ascii="Verdana" w:hAnsi="Verdana"/>
          <w:b/>
          <w:i/>
          <w:color w:val="000000" w:themeColor="text1"/>
          <w:sz w:val="18"/>
          <w:szCs w:val="18"/>
          <w:lang w:val="nl-NL"/>
        </w:rPr>
        <w:t xml:space="preserve">Antwoord: </w:t>
      </w:r>
    </w:p>
    <w:p w:rsidR="002B44A0" w:rsidRDefault="002B44A0" w:rsidP="00FC69CA">
      <w:pPr>
        <w:spacing w:line="276" w:lineRule="auto"/>
        <w:ind w:firstLine="284"/>
        <w:jc w:val="both"/>
        <w:rPr>
          <w:rFonts w:ascii="Verdana" w:hAnsi="Verdana"/>
          <w:b/>
          <w:i/>
          <w:color w:val="000000" w:themeColor="text1"/>
          <w:sz w:val="18"/>
          <w:szCs w:val="18"/>
          <w:lang w:val="nl-NL"/>
        </w:rPr>
      </w:pPr>
      <w:r>
        <w:rPr>
          <w:rFonts w:ascii="Verdana" w:hAnsi="Verdana"/>
          <w:b/>
          <w:i/>
          <w:color w:val="000000" w:themeColor="text1"/>
          <w:sz w:val="18"/>
          <w:szCs w:val="18"/>
          <w:lang w:val="nl-NL"/>
        </w:rPr>
        <w:t>1. Ter beschikking stellen van noodzakelijke informatie</w:t>
      </w:r>
    </w:p>
    <w:p w:rsidR="002B44A0" w:rsidRDefault="002B44A0" w:rsidP="002B44A0">
      <w:pPr>
        <w:spacing w:line="276" w:lineRule="auto"/>
        <w:ind w:left="284"/>
        <w:jc w:val="both"/>
        <w:rPr>
          <w:rFonts w:ascii="Verdana" w:hAnsi="Verdana"/>
          <w:b/>
          <w:i/>
          <w:color w:val="000000" w:themeColor="text1"/>
          <w:sz w:val="18"/>
          <w:szCs w:val="18"/>
          <w:lang w:val="nl-NL"/>
        </w:rPr>
      </w:pPr>
      <w:r>
        <w:rPr>
          <w:rFonts w:ascii="Verdana" w:hAnsi="Verdana"/>
          <w:b/>
          <w:i/>
          <w:color w:val="000000" w:themeColor="text1"/>
          <w:sz w:val="18"/>
          <w:szCs w:val="18"/>
          <w:lang w:val="nl-NL"/>
        </w:rPr>
        <w:t>2. Dit loopt synchroon, onderhoud aan niet genoemde installaties dient achteraf verrekend te worden.</w:t>
      </w:r>
    </w:p>
    <w:p w:rsidR="00047BA4" w:rsidRPr="002B44A0" w:rsidRDefault="002B44A0" w:rsidP="002B44A0">
      <w:pPr>
        <w:spacing w:line="276" w:lineRule="auto"/>
        <w:ind w:left="284"/>
        <w:jc w:val="both"/>
        <w:rPr>
          <w:rFonts w:ascii="Verdana" w:hAnsi="Verdana"/>
          <w:b/>
          <w:i/>
          <w:color w:val="000000" w:themeColor="text1"/>
          <w:sz w:val="18"/>
          <w:szCs w:val="18"/>
          <w:lang w:val="nl-NL"/>
        </w:rPr>
      </w:pPr>
      <w:r>
        <w:rPr>
          <w:rFonts w:ascii="Verdana" w:hAnsi="Verdana"/>
          <w:b/>
          <w:i/>
          <w:color w:val="000000" w:themeColor="text1"/>
          <w:sz w:val="18"/>
          <w:szCs w:val="18"/>
          <w:lang w:val="nl-NL"/>
        </w:rPr>
        <w:t xml:space="preserve">3. Wordt ter beschikking gesteld. </w:t>
      </w:r>
    </w:p>
    <w:p w:rsidR="00047BA4" w:rsidRPr="002B44A0" w:rsidRDefault="00047BA4" w:rsidP="00FC69CA">
      <w:pPr>
        <w:spacing w:line="276" w:lineRule="auto"/>
        <w:rPr>
          <w:rFonts w:ascii="Verdana" w:hAnsi="Verdana"/>
          <w:color w:val="000000" w:themeColor="text1"/>
          <w:sz w:val="18"/>
          <w:szCs w:val="18"/>
          <w:lang w:val="nl-NL"/>
        </w:rPr>
      </w:pPr>
    </w:p>
    <w:p w:rsidR="00047BA4" w:rsidRPr="00297CED" w:rsidRDefault="00047BA4" w:rsidP="00FC69CA">
      <w:pPr>
        <w:numPr>
          <w:ilvl w:val="0"/>
          <w:numId w:val="12"/>
        </w:numPr>
        <w:spacing w:line="276" w:lineRule="auto"/>
        <w:jc w:val="both"/>
        <w:rPr>
          <w:rFonts w:ascii="Verdana" w:hAnsi="Verdana" w:cs="Calibri"/>
          <w:sz w:val="18"/>
          <w:szCs w:val="18"/>
          <w:lang w:val="nl-NL"/>
        </w:rPr>
      </w:pPr>
      <w:r w:rsidRPr="00297CED">
        <w:rPr>
          <w:rFonts w:ascii="Verdana" w:hAnsi="Verdana"/>
          <w:sz w:val="18"/>
          <w:szCs w:val="18"/>
          <w:lang w:val="nl-NL"/>
        </w:rPr>
        <w:t xml:space="preserve">Vraag: </w:t>
      </w:r>
    </w:p>
    <w:p w:rsidR="005C2CAC" w:rsidRPr="00297CED" w:rsidRDefault="005C2CAC" w:rsidP="00FC69CA">
      <w:pPr>
        <w:spacing w:line="276" w:lineRule="auto"/>
        <w:ind w:left="644"/>
        <w:jc w:val="both"/>
        <w:rPr>
          <w:rFonts w:ascii="Verdana" w:hAnsi="Verdana"/>
          <w:sz w:val="18"/>
          <w:szCs w:val="18"/>
          <w:lang w:val="nl-NL"/>
        </w:rPr>
      </w:pPr>
      <w:r w:rsidRPr="00297CED">
        <w:rPr>
          <w:rFonts w:ascii="Verdana" w:hAnsi="Verdana"/>
          <w:sz w:val="18"/>
          <w:szCs w:val="18"/>
          <w:lang w:val="nl-NL"/>
        </w:rPr>
        <w:t>ID2 werkomschrijving</w:t>
      </w:r>
    </w:p>
    <w:p w:rsidR="005C2CAC" w:rsidRPr="00297CED" w:rsidRDefault="005C2CAC" w:rsidP="00FC69CA">
      <w:pPr>
        <w:spacing w:line="276" w:lineRule="auto"/>
        <w:ind w:left="644"/>
        <w:jc w:val="both"/>
        <w:rPr>
          <w:rFonts w:ascii="Verdana" w:hAnsi="Verdana"/>
          <w:sz w:val="18"/>
          <w:szCs w:val="18"/>
          <w:lang w:val="nl-NL"/>
        </w:rPr>
      </w:pPr>
      <w:r w:rsidRPr="00297CED">
        <w:rPr>
          <w:rFonts w:ascii="Verdana" w:hAnsi="Verdana"/>
          <w:sz w:val="18"/>
          <w:szCs w:val="18"/>
          <w:lang w:val="nl-NL"/>
        </w:rPr>
        <w:t>Werkomschrijvingen:</w:t>
      </w:r>
    </w:p>
    <w:p w:rsidR="005C2CAC" w:rsidRPr="00297CED" w:rsidRDefault="005C2CAC" w:rsidP="00FC69CA">
      <w:pPr>
        <w:spacing w:line="276" w:lineRule="auto"/>
        <w:ind w:left="360" w:firstLine="284"/>
        <w:rPr>
          <w:rFonts w:ascii="Verdana" w:hAnsi="Verdana"/>
          <w:sz w:val="18"/>
          <w:szCs w:val="18"/>
          <w:lang w:val="nl-NL"/>
        </w:rPr>
      </w:pPr>
      <w:r w:rsidRPr="00297CED">
        <w:rPr>
          <w:rFonts w:ascii="Verdana" w:hAnsi="Verdana"/>
          <w:sz w:val="18"/>
          <w:szCs w:val="18"/>
          <w:lang w:val="nl-NL"/>
        </w:rPr>
        <w:t>Die van heetwaterketels ontbreekt. Kunt u deze beschikbaar stellen?</w:t>
      </w:r>
    </w:p>
    <w:p w:rsidR="005C2CAC" w:rsidRPr="00297CED" w:rsidRDefault="005C2CAC" w:rsidP="00FC69CA">
      <w:pPr>
        <w:spacing w:line="276" w:lineRule="auto"/>
        <w:ind w:left="644"/>
        <w:jc w:val="both"/>
        <w:rPr>
          <w:rFonts w:ascii="Verdana" w:hAnsi="Verdana" w:cs="Calibri"/>
          <w:sz w:val="18"/>
          <w:szCs w:val="18"/>
          <w:lang w:val="nl-NL"/>
        </w:rPr>
      </w:pPr>
      <w:r w:rsidRPr="00297CED">
        <w:rPr>
          <w:rFonts w:ascii="Verdana" w:hAnsi="Verdana"/>
          <w:sz w:val="18"/>
          <w:szCs w:val="18"/>
          <w:lang w:val="nl-NL"/>
        </w:rPr>
        <w:t>Heetwaterketels: maakt de 2-jaarlijkse ketelkeuring en daarmee het keuringsklaar maken van de ketels deel uit van de opdracht?</w:t>
      </w:r>
    </w:p>
    <w:p w:rsidR="00297CED" w:rsidRPr="00297CED" w:rsidRDefault="00047BA4" w:rsidP="00297CED">
      <w:pPr>
        <w:ind w:left="284"/>
        <w:rPr>
          <w:rFonts w:ascii="Verdana" w:hAnsi="Verdana"/>
          <w:b/>
          <w:sz w:val="18"/>
          <w:szCs w:val="18"/>
          <w:lang w:val="nl-NL"/>
        </w:rPr>
      </w:pPr>
      <w:r w:rsidRPr="00297CED">
        <w:rPr>
          <w:rFonts w:ascii="Verdana" w:hAnsi="Verdana"/>
          <w:b/>
          <w:i/>
          <w:sz w:val="18"/>
          <w:szCs w:val="18"/>
          <w:lang w:val="nl-NL"/>
        </w:rPr>
        <w:t xml:space="preserve">Antwoord: </w:t>
      </w:r>
      <w:r w:rsidR="00297CED" w:rsidRPr="00297CED">
        <w:rPr>
          <w:rFonts w:ascii="Verdana" w:hAnsi="Verdana"/>
          <w:sz w:val="18"/>
          <w:szCs w:val="18"/>
          <w:lang w:val="nl-NL"/>
        </w:rPr>
        <w:t xml:space="preserve"> </w:t>
      </w:r>
      <w:r w:rsidR="00297CED" w:rsidRPr="00297CED">
        <w:rPr>
          <w:rFonts w:ascii="Verdana" w:hAnsi="Verdana"/>
          <w:b/>
          <w:sz w:val="18"/>
          <w:szCs w:val="18"/>
          <w:lang w:val="nl-NL"/>
        </w:rPr>
        <w:t>heetwaterketels vallen onder het zelfde keuringsprotocol als stoomketels &gt; 0,5 bar stoomdruk. (scope 3 stoom- en heetwaterketels) en/of scope 5 (</w:t>
      </w:r>
      <w:proofErr w:type="spellStart"/>
      <w:r w:rsidR="00297CED" w:rsidRPr="00297CED">
        <w:rPr>
          <w:rFonts w:ascii="Verdana" w:hAnsi="Verdana"/>
          <w:b/>
          <w:sz w:val="18"/>
          <w:szCs w:val="18"/>
          <w:lang w:val="nl-NL"/>
        </w:rPr>
        <w:t>industrïele</w:t>
      </w:r>
      <w:proofErr w:type="spellEnd"/>
      <w:r w:rsidR="00297CED" w:rsidRPr="00297CED">
        <w:rPr>
          <w:rFonts w:ascii="Verdana" w:hAnsi="Verdana"/>
          <w:b/>
          <w:sz w:val="18"/>
          <w:szCs w:val="18"/>
          <w:lang w:val="nl-NL"/>
        </w:rPr>
        <w:t xml:space="preserve"> installaties). </w:t>
      </w:r>
    </w:p>
    <w:p w:rsidR="00297CED" w:rsidRPr="00297CED" w:rsidRDefault="00297CED" w:rsidP="00297CED">
      <w:pPr>
        <w:ind w:left="284"/>
        <w:rPr>
          <w:rFonts w:ascii="Verdana" w:hAnsi="Verdana"/>
          <w:b/>
          <w:sz w:val="18"/>
          <w:szCs w:val="18"/>
          <w:lang w:val="nl-NL"/>
        </w:rPr>
      </w:pPr>
      <w:proofErr w:type="spellStart"/>
      <w:r w:rsidRPr="00297CED">
        <w:rPr>
          <w:rFonts w:ascii="Verdana" w:hAnsi="Verdana"/>
          <w:b/>
          <w:sz w:val="18"/>
          <w:szCs w:val="18"/>
          <w:lang w:val="nl-NL"/>
        </w:rPr>
        <w:lastRenderedPageBreak/>
        <w:t>Waterzijdig</w:t>
      </w:r>
      <w:proofErr w:type="spellEnd"/>
      <w:r w:rsidRPr="00297CED">
        <w:rPr>
          <w:rFonts w:ascii="Verdana" w:hAnsi="Verdana"/>
          <w:b/>
          <w:sz w:val="18"/>
          <w:szCs w:val="18"/>
          <w:lang w:val="nl-NL"/>
        </w:rPr>
        <w:t xml:space="preserve"> vallen deze ketels onder de richtlijn drukapparatuur, voorbereiden ( voor keuring door Lloyds) maakt ook deel uit van de opdracht. </w:t>
      </w:r>
    </w:p>
    <w:p w:rsidR="00297CED" w:rsidRPr="00297CED" w:rsidRDefault="00297CED" w:rsidP="00297CED">
      <w:pPr>
        <w:ind w:left="284"/>
        <w:rPr>
          <w:rFonts w:ascii="Verdana" w:hAnsi="Verdana"/>
          <w:b/>
          <w:sz w:val="18"/>
          <w:szCs w:val="18"/>
          <w:lang w:val="nl-NL"/>
        </w:rPr>
      </w:pPr>
      <w:r w:rsidRPr="00297CED">
        <w:rPr>
          <w:rFonts w:ascii="Verdana" w:hAnsi="Verdana"/>
          <w:b/>
          <w:sz w:val="18"/>
          <w:szCs w:val="18"/>
          <w:lang w:val="nl-NL"/>
        </w:rPr>
        <w:t>Deze keuring wordt dit jaar nog uitgevoerd dus is in 2015 weer aan de orde.</w:t>
      </w:r>
    </w:p>
    <w:p w:rsidR="00047BA4" w:rsidRPr="00297CED" w:rsidRDefault="00297CED" w:rsidP="00297CED">
      <w:pPr>
        <w:spacing w:line="276" w:lineRule="auto"/>
        <w:ind w:left="284"/>
        <w:rPr>
          <w:rFonts w:ascii="Verdana" w:hAnsi="Verdana"/>
          <w:b/>
          <w:i/>
          <w:sz w:val="18"/>
          <w:szCs w:val="18"/>
          <w:lang w:val="nl-NL"/>
        </w:rPr>
      </w:pPr>
      <w:r w:rsidRPr="00297CED">
        <w:rPr>
          <w:rFonts w:ascii="Verdana" w:hAnsi="Verdana"/>
          <w:b/>
          <w:sz w:val="18"/>
          <w:szCs w:val="18"/>
          <w:lang w:val="nl-NL"/>
        </w:rPr>
        <w:t>De beveiligingen (</w:t>
      </w:r>
      <w:proofErr w:type="spellStart"/>
      <w:r w:rsidRPr="00297CED">
        <w:rPr>
          <w:rFonts w:ascii="Verdana" w:hAnsi="Verdana"/>
          <w:b/>
          <w:sz w:val="18"/>
          <w:szCs w:val="18"/>
          <w:lang w:val="nl-NL"/>
        </w:rPr>
        <w:t>maximaalbeveiliging</w:t>
      </w:r>
      <w:proofErr w:type="spellEnd"/>
      <w:r w:rsidRPr="00297CED">
        <w:rPr>
          <w:rFonts w:ascii="Verdana" w:hAnsi="Verdana"/>
          <w:b/>
          <w:sz w:val="18"/>
          <w:szCs w:val="18"/>
          <w:lang w:val="nl-NL"/>
        </w:rPr>
        <w:t xml:space="preserve">, lage waterstand e.d.) moeten geïnspecteerd/getest worden volgens de eisen van het Warenwetbesluit drukapparatuur, e.e.a. volgens </w:t>
      </w:r>
      <w:proofErr w:type="spellStart"/>
      <w:r w:rsidRPr="00297CED">
        <w:rPr>
          <w:rFonts w:ascii="Verdana" w:hAnsi="Verdana"/>
          <w:b/>
          <w:sz w:val="18"/>
          <w:szCs w:val="18"/>
          <w:lang w:val="nl-NL"/>
        </w:rPr>
        <w:t>SCIOS-informatieblad</w:t>
      </w:r>
      <w:proofErr w:type="spellEnd"/>
      <w:r w:rsidRPr="00297CED">
        <w:rPr>
          <w:rFonts w:ascii="Verdana" w:hAnsi="Verdana"/>
          <w:b/>
          <w:sz w:val="18"/>
          <w:szCs w:val="18"/>
          <w:lang w:val="nl-NL"/>
        </w:rPr>
        <w:t xml:space="preserve"> deel 16</w:t>
      </w:r>
    </w:p>
    <w:p w:rsidR="00047BA4" w:rsidRPr="00A215EB" w:rsidRDefault="00047BA4" w:rsidP="00FC69CA">
      <w:pPr>
        <w:spacing w:line="276" w:lineRule="auto"/>
        <w:jc w:val="both"/>
        <w:rPr>
          <w:rFonts w:ascii="Verdana" w:hAnsi="Verdana"/>
          <w:sz w:val="18"/>
          <w:szCs w:val="18"/>
          <w:lang w:val="nl-NL"/>
        </w:rPr>
      </w:pPr>
    </w:p>
    <w:p w:rsidR="00047BA4" w:rsidRPr="005C2CAC" w:rsidRDefault="00047BA4" w:rsidP="00FC69CA">
      <w:pPr>
        <w:numPr>
          <w:ilvl w:val="0"/>
          <w:numId w:val="12"/>
        </w:numPr>
        <w:spacing w:line="276" w:lineRule="auto"/>
        <w:jc w:val="both"/>
        <w:rPr>
          <w:rFonts w:ascii="Verdana" w:hAnsi="Verdana"/>
          <w:b/>
          <w:i/>
          <w:sz w:val="18"/>
          <w:szCs w:val="18"/>
          <w:lang w:val="nl-NL"/>
        </w:rPr>
      </w:pPr>
      <w:r w:rsidRPr="00A215EB">
        <w:rPr>
          <w:rFonts w:ascii="Verdana" w:hAnsi="Verdana"/>
          <w:sz w:val="18"/>
          <w:szCs w:val="18"/>
          <w:lang w:val="nl-NL"/>
        </w:rPr>
        <w:t xml:space="preserve">Vraag: </w:t>
      </w:r>
      <w:r w:rsidR="005C2CAC" w:rsidRPr="005C2CAC">
        <w:rPr>
          <w:rFonts w:ascii="Verdana" w:hAnsi="Verdana"/>
          <w:sz w:val="18"/>
          <w:szCs w:val="18"/>
          <w:lang w:val="nl-NL"/>
        </w:rPr>
        <w:t xml:space="preserve">ID2 werkomschrijving, hoofdstuk 10 en 11, </w:t>
      </w:r>
    </w:p>
    <w:p w:rsidR="005C2CAC" w:rsidRPr="005C2CAC" w:rsidRDefault="005C2CAC" w:rsidP="00FC69CA">
      <w:pPr>
        <w:spacing w:line="276" w:lineRule="auto"/>
        <w:ind w:firstLine="360"/>
        <w:rPr>
          <w:rFonts w:ascii="Verdana" w:hAnsi="Verdana"/>
          <w:sz w:val="18"/>
          <w:szCs w:val="18"/>
        </w:rPr>
      </w:pPr>
      <w:proofErr w:type="spellStart"/>
      <w:r w:rsidRPr="005C2CAC">
        <w:rPr>
          <w:rFonts w:ascii="Verdana" w:hAnsi="Verdana"/>
          <w:sz w:val="18"/>
          <w:szCs w:val="18"/>
        </w:rPr>
        <w:t>Werkomschrijvingen</w:t>
      </w:r>
      <w:proofErr w:type="spellEnd"/>
      <w:r w:rsidRPr="005C2CAC">
        <w:rPr>
          <w:rFonts w:ascii="Verdana" w:hAnsi="Verdana"/>
          <w:sz w:val="18"/>
          <w:szCs w:val="18"/>
        </w:rPr>
        <w:t>:</w:t>
      </w:r>
    </w:p>
    <w:p w:rsidR="005C2CAC" w:rsidRPr="005C2CAC" w:rsidRDefault="005C2CAC" w:rsidP="00FC69CA">
      <w:pPr>
        <w:numPr>
          <w:ilvl w:val="0"/>
          <w:numId w:val="43"/>
        </w:numPr>
        <w:spacing w:line="276" w:lineRule="auto"/>
        <w:rPr>
          <w:rFonts w:ascii="Verdana" w:hAnsi="Verdana"/>
          <w:sz w:val="18"/>
          <w:szCs w:val="18"/>
          <w:lang w:val="nl-NL"/>
        </w:rPr>
      </w:pPr>
      <w:r w:rsidRPr="005C2CAC">
        <w:rPr>
          <w:rFonts w:ascii="Verdana" w:hAnsi="Verdana"/>
          <w:sz w:val="18"/>
          <w:szCs w:val="18"/>
          <w:lang w:val="nl-NL"/>
        </w:rPr>
        <w:t>Stoomketels: indien de werkdruk &gt; 0,5 bar is maakt de 2-jaarlijkse ketelkeuring en daarmee het keuringsklaar maken van de ketels deel uit van de opdracht?</w:t>
      </w:r>
    </w:p>
    <w:p w:rsidR="005C2CAC" w:rsidRPr="005C2CAC" w:rsidRDefault="005C2CAC" w:rsidP="00FC69CA">
      <w:pPr>
        <w:numPr>
          <w:ilvl w:val="0"/>
          <w:numId w:val="43"/>
        </w:numPr>
        <w:spacing w:line="276" w:lineRule="auto"/>
        <w:rPr>
          <w:rFonts w:ascii="Verdana" w:hAnsi="Verdana"/>
          <w:sz w:val="18"/>
          <w:szCs w:val="18"/>
          <w:lang w:val="nl-NL"/>
        </w:rPr>
      </w:pPr>
      <w:r w:rsidRPr="005C2CAC">
        <w:rPr>
          <w:rFonts w:ascii="Verdana" w:hAnsi="Verdana"/>
          <w:sz w:val="18"/>
          <w:szCs w:val="18"/>
          <w:lang w:val="nl-NL"/>
        </w:rPr>
        <w:t>Als het antwoord op bovenstaande vraag Ja is: gaarne opgave welke ketels het betreft.</w:t>
      </w:r>
    </w:p>
    <w:p w:rsidR="00047BA4" w:rsidRPr="00A215EB" w:rsidRDefault="00FA1517" w:rsidP="00FA1517">
      <w:pPr>
        <w:spacing w:line="276" w:lineRule="auto"/>
        <w:ind w:left="284"/>
        <w:jc w:val="both"/>
        <w:rPr>
          <w:rFonts w:ascii="Verdana" w:hAnsi="Verdana"/>
          <w:b/>
          <w:i/>
          <w:sz w:val="18"/>
          <w:szCs w:val="18"/>
          <w:lang w:val="nl-NL"/>
        </w:rPr>
      </w:pPr>
      <w:r>
        <w:rPr>
          <w:rFonts w:ascii="Verdana" w:hAnsi="Verdana"/>
          <w:b/>
          <w:i/>
          <w:sz w:val="18"/>
          <w:szCs w:val="18"/>
          <w:lang w:val="nl-NL"/>
        </w:rPr>
        <w:t xml:space="preserve">Antwoord: er zijn geen stoomketels met een werkdruk &gt;0,5 bar, </w:t>
      </w:r>
      <w:r w:rsidR="005B3891">
        <w:rPr>
          <w:rFonts w:ascii="Verdana" w:hAnsi="Verdana"/>
          <w:b/>
          <w:i/>
          <w:sz w:val="18"/>
          <w:szCs w:val="18"/>
          <w:lang w:val="nl-NL"/>
        </w:rPr>
        <w:t>als blijkt dat er wel stoomketels zijn met een werkdruk &gt;0,5 bar</w:t>
      </w:r>
      <w:r>
        <w:rPr>
          <w:rFonts w:ascii="Verdana" w:hAnsi="Verdana"/>
          <w:b/>
          <w:i/>
          <w:sz w:val="18"/>
          <w:szCs w:val="18"/>
          <w:lang w:val="nl-NL"/>
        </w:rPr>
        <w:t xml:space="preserve"> worden de hiervoor te maken kosten achteraf verrekend</w:t>
      </w:r>
    </w:p>
    <w:p w:rsidR="00047BA4" w:rsidRPr="00A215EB" w:rsidRDefault="00047BA4" w:rsidP="00FC69CA">
      <w:pPr>
        <w:spacing w:line="276" w:lineRule="auto"/>
        <w:ind w:firstLine="284"/>
        <w:jc w:val="both"/>
        <w:rPr>
          <w:rFonts w:ascii="Verdana" w:hAnsi="Verdana"/>
          <w:b/>
          <w:i/>
          <w:sz w:val="18"/>
          <w:szCs w:val="18"/>
          <w:lang w:val="nl-NL"/>
        </w:rPr>
      </w:pPr>
    </w:p>
    <w:p w:rsidR="00047BA4" w:rsidRPr="005C2CAC" w:rsidRDefault="00047BA4" w:rsidP="00FC69CA">
      <w:pPr>
        <w:numPr>
          <w:ilvl w:val="0"/>
          <w:numId w:val="12"/>
        </w:numPr>
        <w:spacing w:line="276" w:lineRule="auto"/>
        <w:jc w:val="both"/>
        <w:rPr>
          <w:rFonts w:ascii="Verdana" w:hAnsi="Verdana" w:cs="Calibri"/>
          <w:sz w:val="18"/>
          <w:szCs w:val="18"/>
          <w:lang w:val="nl-NL"/>
        </w:rPr>
      </w:pPr>
      <w:r w:rsidRPr="00A215EB">
        <w:rPr>
          <w:rFonts w:ascii="Verdana" w:hAnsi="Verdana"/>
          <w:sz w:val="18"/>
          <w:szCs w:val="18"/>
          <w:lang w:val="nl-NL"/>
        </w:rPr>
        <w:t xml:space="preserve">Vraag: </w:t>
      </w:r>
      <w:r w:rsidR="005C2CAC" w:rsidRPr="005C2CAC">
        <w:rPr>
          <w:rFonts w:ascii="Verdana" w:hAnsi="Verdana"/>
          <w:sz w:val="18"/>
          <w:szCs w:val="18"/>
          <w:lang w:val="nl-NL"/>
        </w:rPr>
        <w:t xml:space="preserve">ID2 concept overeenkomst, art. </w:t>
      </w:r>
      <w:r w:rsidR="005C2CAC">
        <w:rPr>
          <w:rFonts w:ascii="Verdana" w:hAnsi="Verdana"/>
          <w:sz w:val="18"/>
          <w:szCs w:val="18"/>
          <w:lang w:val="nl-NL"/>
        </w:rPr>
        <w:t xml:space="preserve">6.2 </w:t>
      </w:r>
    </w:p>
    <w:p w:rsidR="005C2CAC" w:rsidRPr="005C2CAC" w:rsidRDefault="005C2CAC" w:rsidP="00FC69CA">
      <w:pPr>
        <w:spacing w:line="276" w:lineRule="auto"/>
        <w:ind w:firstLine="284"/>
        <w:rPr>
          <w:rFonts w:ascii="Verdana" w:hAnsi="Verdana"/>
          <w:sz w:val="18"/>
          <w:szCs w:val="18"/>
        </w:rPr>
      </w:pPr>
      <w:proofErr w:type="spellStart"/>
      <w:r w:rsidRPr="005C2CAC">
        <w:rPr>
          <w:rFonts w:ascii="Verdana" w:hAnsi="Verdana"/>
          <w:sz w:val="18"/>
          <w:szCs w:val="18"/>
        </w:rPr>
        <w:t>Hoogwerker</w:t>
      </w:r>
      <w:proofErr w:type="spellEnd"/>
      <w:r w:rsidRPr="005C2CAC">
        <w:rPr>
          <w:rFonts w:ascii="Verdana" w:hAnsi="Verdana"/>
          <w:sz w:val="18"/>
          <w:szCs w:val="18"/>
        </w:rPr>
        <w:t>:</w:t>
      </w:r>
    </w:p>
    <w:p w:rsidR="005C2CAC" w:rsidRPr="005C2CAC" w:rsidRDefault="005C2CAC" w:rsidP="00FC69CA">
      <w:pPr>
        <w:numPr>
          <w:ilvl w:val="0"/>
          <w:numId w:val="44"/>
        </w:numPr>
        <w:spacing w:line="276" w:lineRule="auto"/>
        <w:rPr>
          <w:rFonts w:ascii="Verdana" w:hAnsi="Verdana"/>
          <w:sz w:val="18"/>
          <w:szCs w:val="18"/>
          <w:lang w:val="nl-NL"/>
        </w:rPr>
      </w:pPr>
      <w:r w:rsidRPr="005C2CAC">
        <w:rPr>
          <w:rFonts w:ascii="Verdana" w:hAnsi="Verdana"/>
          <w:sz w:val="18"/>
          <w:szCs w:val="18"/>
          <w:lang w:val="nl-NL"/>
        </w:rPr>
        <w:t xml:space="preserve">Kunt u opgeven voor welke </w:t>
      </w:r>
      <w:proofErr w:type="spellStart"/>
      <w:r w:rsidRPr="005C2CAC">
        <w:rPr>
          <w:rFonts w:ascii="Verdana" w:hAnsi="Verdana"/>
          <w:sz w:val="18"/>
          <w:szCs w:val="18"/>
          <w:lang w:val="nl-NL"/>
        </w:rPr>
        <w:t>component-ID</w:t>
      </w:r>
      <w:proofErr w:type="spellEnd"/>
      <w:r w:rsidRPr="005C2CAC">
        <w:rPr>
          <w:rFonts w:ascii="Verdana" w:hAnsi="Verdana"/>
          <w:sz w:val="18"/>
          <w:szCs w:val="18"/>
          <w:lang w:val="nl-NL"/>
        </w:rPr>
        <w:t xml:space="preserve"> de inzet een hoogwerker noodzakelijk is?</w:t>
      </w:r>
    </w:p>
    <w:p w:rsidR="005C2CAC" w:rsidRPr="005C2CAC" w:rsidRDefault="005C2CAC" w:rsidP="00FC69CA">
      <w:pPr>
        <w:numPr>
          <w:ilvl w:val="0"/>
          <w:numId w:val="44"/>
        </w:numPr>
        <w:spacing w:line="276" w:lineRule="auto"/>
        <w:rPr>
          <w:rFonts w:ascii="Verdana" w:hAnsi="Verdana"/>
          <w:sz w:val="18"/>
          <w:szCs w:val="18"/>
          <w:lang w:val="nl-NL"/>
        </w:rPr>
      </w:pPr>
      <w:r w:rsidRPr="005C2CAC">
        <w:rPr>
          <w:rFonts w:ascii="Verdana" w:hAnsi="Verdana"/>
          <w:sz w:val="18"/>
          <w:szCs w:val="18"/>
          <w:lang w:val="nl-NL"/>
        </w:rPr>
        <w:t xml:space="preserve">Kunt u aangeven wat voor soort hoogwerker(s) ingezet moet worden voor welke </w:t>
      </w:r>
      <w:proofErr w:type="spellStart"/>
      <w:r w:rsidRPr="005C2CAC">
        <w:rPr>
          <w:rFonts w:ascii="Verdana" w:hAnsi="Verdana"/>
          <w:sz w:val="18"/>
          <w:szCs w:val="18"/>
          <w:lang w:val="nl-NL"/>
        </w:rPr>
        <w:t>component-ID</w:t>
      </w:r>
      <w:proofErr w:type="spellEnd"/>
      <w:r w:rsidRPr="005C2CAC">
        <w:rPr>
          <w:rFonts w:ascii="Verdana" w:hAnsi="Verdana"/>
          <w:sz w:val="18"/>
          <w:szCs w:val="18"/>
          <w:lang w:val="nl-NL"/>
        </w:rPr>
        <w:t>?</w:t>
      </w:r>
    </w:p>
    <w:p w:rsidR="00047BA4" w:rsidRDefault="00047BA4" w:rsidP="00FC69CA">
      <w:pPr>
        <w:spacing w:line="276" w:lineRule="auto"/>
        <w:ind w:left="284"/>
        <w:jc w:val="both"/>
        <w:rPr>
          <w:rFonts w:ascii="Verdana" w:hAnsi="Verdana"/>
          <w:b/>
          <w:i/>
          <w:sz w:val="18"/>
          <w:szCs w:val="18"/>
          <w:lang w:val="nl-NL"/>
        </w:rPr>
      </w:pPr>
      <w:r w:rsidRPr="00A215EB">
        <w:rPr>
          <w:rFonts w:ascii="Verdana" w:hAnsi="Verdana"/>
          <w:b/>
          <w:i/>
          <w:sz w:val="18"/>
          <w:szCs w:val="18"/>
          <w:lang w:val="nl-NL"/>
        </w:rPr>
        <w:t xml:space="preserve">Antwoord: </w:t>
      </w:r>
      <w:r w:rsidR="009F7DF4">
        <w:rPr>
          <w:rFonts w:ascii="Verdana" w:hAnsi="Verdana"/>
          <w:b/>
          <w:i/>
          <w:sz w:val="18"/>
          <w:szCs w:val="18"/>
          <w:lang w:val="nl-NL"/>
        </w:rPr>
        <w:t>inzet hoogwerker no</w:t>
      </w:r>
      <w:r w:rsidR="004B6BE8">
        <w:rPr>
          <w:rFonts w:ascii="Verdana" w:hAnsi="Verdana"/>
          <w:b/>
          <w:i/>
          <w:sz w:val="18"/>
          <w:szCs w:val="18"/>
          <w:lang w:val="nl-NL"/>
        </w:rPr>
        <w:t>o</w:t>
      </w:r>
      <w:r w:rsidR="009F7DF4">
        <w:rPr>
          <w:rFonts w:ascii="Verdana" w:hAnsi="Verdana"/>
          <w:b/>
          <w:i/>
          <w:sz w:val="18"/>
          <w:szCs w:val="18"/>
          <w:lang w:val="nl-NL"/>
        </w:rPr>
        <w:t xml:space="preserve">dzakelijk, soort hoogwerker te bepalen </w:t>
      </w:r>
      <w:r w:rsidR="004B6BE8">
        <w:rPr>
          <w:rFonts w:ascii="Verdana" w:hAnsi="Verdana"/>
          <w:b/>
          <w:i/>
          <w:sz w:val="18"/>
          <w:szCs w:val="18"/>
          <w:lang w:val="nl-NL"/>
        </w:rPr>
        <w:t xml:space="preserve">in het werk </w:t>
      </w:r>
      <w:r w:rsidR="009F7DF4">
        <w:rPr>
          <w:rFonts w:ascii="Verdana" w:hAnsi="Verdana"/>
          <w:b/>
          <w:i/>
          <w:sz w:val="18"/>
          <w:szCs w:val="18"/>
          <w:lang w:val="nl-NL"/>
        </w:rPr>
        <w:t>door de opdrachtnemer.</w:t>
      </w:r>
    </w:p>
    <w:p w:rsidR="004B6BE8" w:rsidRPr="00A215EB" w:rsidRDefault="004B6BE8" w:rsidP="00FC69CA">
      <w:pPr>
        <w:spacing w:line="276" w:lineRule="auto"/>
        <w:ind w:left="284"/>
        <w:jc w:val="both"/>
        <w:rPr>
          <w:rFonts w:ascii="Verdana" w:hAnsi="Verdana"/>
          <w:b/>
          <w:i/>
          <w:sz w:val="18"/>
          <w:szCs w:val="18"/>
          <w:lang w:val="nl-NL"/>
        </w:rPr>
      </w:pPr>
      <w:r>
        <w:rPr>
          <w:rFonts w:ascii="Verdana" w:hAnsi="Verdana"/>
          <w:b/>
          <w:i/>
          <w:sz w:val="18"/>
          <w:szCs w:val="18"/>
          <w:lang w:val="nl-NL"/>
        </w:rPr>
        <w:t xml:space="preserve">De hiervoor te maken kosten worden vergoed </w:t>
      </w:r>
      <w:r w:rsidR="00054E01">
        <w:rPr>
          <w:rFonts w:ascii="Verdana" w:hAnsi="Verdana"/>
          <w:b/>
          <w:i/>
          <w:sz w:val="18"/>
          <w:szCs w:val="18"/>
          <w:lang w:val="nl-NL"/>
        </w:rPr>
        <w:t xml:space="preserve">tot een bedrag van </w:t>
      </w:r>
      <w:r w:rsidR="00296036">
        <w:rPr>
          <w:rFonts w:ascii="Verdana" w:hAnsi="Verdana"/>
          <w:b/>
          <w:i/>
          <w:sz w:val="18"/>
          <w:szCs w:val="18"/>
          <w:lang w:val="nl-NL"/>
        </w:rPr>
        <w:t>maximaal € 5</w:t>
      </w:r>
      <w:r w:rsidR="00054E01">
        <w:rPr>
          <w:rFonts w:ascii="Verdana" w:hAnsi="Verdana"/>
          <w:b/>
          <w:i/>
          <w:sz w:val="18"/>
          <w:szCs w:val="18"/>
          <w:lang w:val="nl-NL"/>
        </w:rPr>
        <w:t>00 per dag incl. transport</w:t>
      </w:r>
      <w:r>
        <w:rPr>
          <w:rFonts w:ascii="Verdana" w:hAnsi="Verdana"/>
          <w:b/>
          <w:i/>
          <w:sz w:val="18"/>
          <w:szCs w:val="18"/>
          <w:lang w:val="nl-NL"/>
        </w:rPr>
        <w:t xml:space="preserve">.  </w:t>
      </w:r>
    </w:p>
    <w:p w:rsidR="00047BA4" w:rsidRPr="00A215EB" w:rsidRDefault="00047BA4" w:rsidP="00FC69CA">
      <w:pPr>
        <w:spacing w:line="276" w:lineRule="auto"/>
        <w:jc w:val="both"/>
        <w:rPr>
          <w:rFonts w:ascii="Verdana" w:hAnsi="Verdana"/>
          <w:sz w:val="18"/>
          <w:szCs w:val="18"/>
          <w:lang w:val="nl-NL"/>
        </w:rPr>
      </w:pPr>
    </w:p>
    <w:p w:rsidR="00DE7974" w:rsidRPr="00A215EB" w:rsidRDefault="00DE7974" w:rsidP="000C7A16">
      <w:pPr>
        <w:rPr>
          <w:rFonts w:ascii="Verdana" w:hAnsi="Verdana"/>
          <w:bCs/>
          <w:sz w:val="18"/>
          <w:szCs w:val="18"/>
          <w:u w:val="single"/>
          <w:lang w:val="nl-NL"/>
        </w:rPr>
      </w:pPr>
    </w:p>
    <w:p w:rsidR="005C2CAC" w:rsidRPr="00F10A7A" w:rsidRDefault="005C2CAC" w:rsidP="00F10A7A">
      <w:pPr>
        <w:rPr>
          <w:rFonts w:ascii="Verdana" w:hAnsi="Verdana"/>
          <w:sz w:val="18"/>
          <w:szCs w:val="18"/>
          <w:lang w:val="nl-NL"/>
        </w:rPr>
      </w:pPr>
    </w:p>
    <w:p w:rsidR="00F10A7A" w:rsidRDefault="00D1605C" w:rsidP="002E3750">
      <w:pPr>
        <w:autoSpaceDE w:val="0"/>
        <w:autoSpaceDN w:val="0"/>
        <w:adjustRightInd w:val="0"/>
        <w:spacing w:line="240" w:lineRule="auto"/>
        <w:rPr>
          <w:rFonts w:ascii="Verdana" w:hAnsi="Verdana" w:cs="TT29At00"/>
          <w:sz w:val="18"/>
          <w:szCs w:val="18"/>
          <w:lang w:val="nl-NL"/>
        </w:rPr>
      </w:pPr>
      <w:r>
        <w:rPr>
          <w:rFonts w:ascii="Verdana" w:hAnsi="Verdana" w:cs="TT29At00"/>
          <w:sz w:val="18"/>
          <w:szCs w:val="18"/>
          <w:lang w:val="nl-NL"/>
        </w:rPr>
        <w:t>Bijlage:</w:t>
      </w:r>
    </w:p>
    <w:p w:rsidR="00D1605C" w:rsidRPr="00D1605C" w:rsidRDefault="00D1605C" w:rsidP="00D1605C">
      <w:pPr>
        <w:pStyle w:val="Lijstalinea"/>
        <w:numPr>
          <w:ilvl w:val="0"/>
          <w:numId w:val="33"/>
        </w:numPr>
        <w:autoSpaceDE w:val="0"/>
        <w:autoSpaceDN w:val="0"/>
        <w:adjustRightInd w:val="0"/>
        <w:rPr>
          <w:rFonts w:ascii="Verdana" w:hAnsi="Verdana" w:cs="TT29At00"/>
          <w:sz w:val="18"/>
          <w:szCs w:val="18"/>
        </w:rPr>
      </w:pPr>
    </w:p>
    <w:sectPr w:rsidR="00D1605C" w:rsidRPr="00D1605C" w:rsidSect="0006768A">
      <w:headerReference w:type="default" r:id="rId8"/>
      <w:footerReference w:type="default" r:id="rId9"/>
      <w:headerReference w:type="first" r:id="rId10"/>
      <w:footerReference w:type="first" r:id="rId11"/>
      <w:pgSz w:w="11906" w:h="16838" w:code="9"/>
      <w:pgMar w:top="3000" w:right="2692" w:bottom="1190" w:left="1588" w:header="270" w:footer="22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FD4" w:rsidRDefault="003F3FD4">
      <w:r>
        <w:separator/>
      </w:r>
    </w:p>
  </w:endnote>
  <w:endnote w:type="continuationSeparator" w:id="0">
    <w:p w:rsidR="003F3FD4" w:rsidRDefault="003F3F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29At00">
    <w:panose1 w:val="00000000000000000000"/>
    <w:charset w:val="00"/>
    <w:family w:val="auto"/>
    <w:notTrueType/>
    <w:pitch w:val="default"/>
    <w:sig w:usb0="00000003" w:usb1="00000000" w:usb2="00000000" w:usb3="00000000" w:csb0="00000001" w:csb1="00000000"/>
  </w:font>
  <w:font w:name="Lucida Fax">
    <w:panose1 w:val="020606020505050202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00" w:type="dxa"/>
      <w:tblLayout w:type="fixed"/>
      <w:tblCellMar>
        <w:left w:w="0" w:type="dxa"/>
        <w:right w:w="0" w:type="dxa"/>
      </w:tblCellMar>
      <w:tblLook w:val="01E0"/>
    </w:tblPr>
    <w:tblGrid>
      <w:gridCol w:w="7560"/>
      <w:gridCol w:w="2340"/>
    </w:tblGrid>
    <w:tr w:rsidR="00B32995" w:rsidRPr="00B85BDB" w:rsidTr="00B85BDB">
      <w:trPr>
        <w:trHeight w:val="180"/>
      </w:trPr>
      <w:tc>
        <w:tcPr>
          <w:tcW w:w="7560" w:type="dxa"/>
          <w:vAlign w:val="bottom"/>
        </w:tcPr>
        <w:p w:rsidR="00B32995" w:rsidRPr="00B85BDB" w:rsidRDefault="00B32995" w:rsidP="00B85BDB">
          <w:pPr>
            <w:pStyle w:val="Voettekst"/>
            <w:spacing w:line="180" w:lineRule="atLeast"/>
            <w:rPr>
              <w:sz w:val="13"/>
              <w:lang w:val="nl-NL"/>
            </w:rPr>
          </w:pPr>
          <w:r w:rsidRPr="00B85BDB">
            <w:rPr>
              <w:sz w:val="13"/>
              <w:lang w:val="nl-NL"/>
            </w:rPr>
            <w:t xml:space="preserve"> </w:t>
          </w:r>
          <w:bookmarkStart w:id="1" w:name="lpage_next"/>
          <w:r w:rsidRPr="00B85BDB">
            <w:rPr>
              <w:sz w:val="13"/>
              <w:lang w:val="nl-NL"/>
            </w:rPr>
            <w:t>Pagina</w:t>
          </w:r>
          <w:bookmarkEnd w:id="1"/>
          <w:r w:rsidRPr="00B85BDB">
            <w:rPr>
              <w:sz w:val="13"/>
              <w:lang w:val="nl-NL"/>
            </w:rPr>
            <w:t xml:space="preserve"> </w:t>
          </w:r>
          <w:r w:rsidR="008253F2" w:rsidRPr="00B85BDB">
            <w:rPr>
              <w:sz w:val="13"/>
              <w:lang w:val="nl-NL"/>
            </w:rPr>
            <w:fldChar w:fldCharType="begin"/>
          </w:r>
          <w:r w:rsidRPr="00B85BDB">
            <w:rPr>
              <w:sz w:val="13"/>
              <w:lang w:val="nl-NL"/>
            </w:rPr>
            <w:instrText xml:space="preserve"> PAGE   \* MERGEFORMAT </w:instrText>
          </w:r>
          <w:r w:rsidR="008253F2" w:rsidRPr="00B85BDB">
            <w:rPr>
              <w:sz w:val="13"/>
              <w:lang w:val="nl-NL"/>
            </w:rPr>
            <w:fldChar w:fldCharType="separate"/>
          </w:r>
          <w:r w:rsidR="00337548">
            <w:rPr>
              <w:noProof/>
              <w:sz w:val="13"/>
              <w:lang w:val="nl-NL"/>
            </w:rPr>
            <w:t>7</w:t>
          </w:r>
          <w:r w:rsidR="008253F2" w:rsidRPr="00B85BDB">
            <w:rPr>
              <w:sz w:val="13"/>
              <w:lang w:val="nl-NL"/>
            </w:rPr>
            <w:fldChar w:fldCharType="end"/>
          </w:r>
          <w:r w:rsidRPr="00B85BDB">
            <w:rPr>
              <w:sz w:val="13"/>
              <w:lang w:val="nl-NL"/>
            </w:rPr>
            <w:t xml:space="preserve"> </w:t>
          </w:r>
          <w:bookmarkStart w:id="2" w:name="lof_next"/>
          <w:r w:rsidRPr="00B85BDB">
            <w:rPr>
              <w:sz w:val="13"/>
              <w:lang w:val="nl-NL"/>
            </w:rPr>
            <w:t>van</w:t>
          </w:r>
          <w:bookmarkEnd w:id="2"/>
          <w:r w:rsidRPr="00B85BDB">
            <w:rPr>
              <w:sz w:val="13"/>
              <w:lang w:val="nl-NL"/>
            </w:rPr>
            <w:t xml:space="preserve"> </w:t>
          </w:r>
          <w:fldSimple w:instr=" NUMPAGES   \* MERGEFORMAT ">
            <w:r w:rsidR="00337548" w:rsidRPr="00337548">
              <w:rPr>
                <w:noProof/>
                <w:sz w:val="13"/>
                <w:lang w:val="nl-NL"/>
              </w:rPr>
              <w:t>7</w:t>
            </w:r>
          </w:fldSimple>
        </w:p>
      </w:tc>
      <w:tc>
        <w:tcPr>
          <w:tcW w:w="2340" w:type="dxa"/>
          <w:tcMar>
            <w:left w:w="240" w:type="dxa"/>
          </w:tcMar>
        </w:tcPr>
        <w:p w:rsidR="00B32995" w:rsidRPr="00B85BDB" w:rsidRDefault="00B32995" w:rsidP="00B85BDB">
          <w:pPr>
            <w:pStyle w:val="Voettekst"/>
            <w:spacing w:line="180" w:lineRule="atLeast"/>
            <w:rPr>
              <w:b/>
              <w:smallCaps/>
              <w:sz w:val="16"/>
              <w:lang w:val="nl-NL"/>
            </w:rPr>
          </w:pPr>
          <w:bookmarkStart w:id="3" w:name="classif_type_next1"/>
          <w:bookmarkEnd w:id="3"/>
        </w:p>
      </w:tc>
    </w:tr>
  </w:tbl>
  <w:p w:rsidR="00B32995" w:rsidRPr="002B15A8" w:rsidRDefault="00B32995" w:rsidP="00E92C24">
    <w:pPr>
      <w:pStyle w:val="Voettekst"/>
      <w:spacing w:line="180" w:lineRule="exact"/>
      <w:rPr>
        <w:lang w:val="nl-NL"/>
      </w:rPr>
    </w:pPr>
  </w:p>
  <w:p w:rsidR="00B32995" w:rsidRPr="002B15A8" w:rsidRDefault="00B32995" w:rsidP="003B4BDE">
    <w:pPr>
      <w:pStyle w:val="Voettekst"/>
      <w:rPr>
        <w:lang w:val="nl-N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1E0"/>
    </w:tblPr>
    <w:tblGrid>
      <w:gridCol w:w="7484"/>
      <w:gridCol w:w="2268"/>
    </w:tblGrid>
    <w:tr w:rsidR="00B32995" w:rsidRPr="00B85BDB" w:rsidTr="00B85BDB">
      <w:trPr>
        <w:trHeight w:val="180"/>
      </w:trPr>
      <w:tc>
        <w:tcPr>
          <w:tcW w:w="7484" w:type="dxa"/>
          <w:vAlign w:val="bottom"/>
        </w:tcPr>
        <w:p w:rsidR="00B32995" w:rsidRPr="00B85BDB" w:rsidRDefault="00B32995" w:rsidP="00B85BDB">
          <w:pPr>
            <w:pStyle w:val="Voettekst"/>
            <w:spacing w:line="180" w:lineRule="atLeast"/>
            <w:rPr>
              <w:sz w:val="13"/>
              <w:lang w:val="nl-NL"/>
            </w:rPr>
          </w:pPr>
          <w:r w:rsidRPr="00B85BDB">
            <w:rPr>
              <w:sz w:val="13"/>
              <w:lang w:val="nl-NL"/>
            </w:rPr>
            <w:t xml:space="preserve"> </w:t>
          </w:r>
          <w:bookmarkStart w:id="17" w:name="lpage"/>
          <w:r w:rsidRPr="00B85BDB">
            <w:rPr>
              <w:sz w:val="13"/>
              <w:lang w:val="nl-NL"/>
            </w:rPr>
            <w:t>Pagina</w:t>
          </w:r>
          <w:bookmarkEnd w:id="17"/>
          <w:r w:rsidRPr="00B85BDB">
            <w:rPr>
              <w:sz w:val="13"/>
              <w:lang w:val="nl-NL"/>
            </w:rPr>
            <w:t xml:space="preserve"> </w:t>
          </w:r>
          <w:r w:rsidR="008253F2" w:rsidRPr="00B85BDB">
            <w:rPr>
              <w:sz w:val="13"/>
              <w:lang w:val="nl-NL"/>
            </w:rPr>
            <w:fldChar w:fldCharType="begin"/>
          </w:r>
          <w:r w:rsidRPr="00B85BDB">
            <w:rPr>
              <w:sz w:val="13"/>
              <w:lang w:val="nl-NL"/>
            </w:rPr>
            <w:instrText xml:space="preserve"> PAGE   \* MERGEFORMAT </w:instrText>
          </w:r>
          <w:r w:rsidR="008253F2" w:rsidRPr="00B85BDB">
            <w:rPr>
              <w:sz w:val="13"/>
              <w:lang w:val="nl-NL"/>
            </w:rPr>
            <w:fldChar w:fldCharType="separate"/>
          </w:r>
          <w:r w:rsidR="00337548" w:rsidRPr="00337548">
            <w:rPr>
              <w:noProof/>
              <w:sz w:val="13"/>
            </w:rPr>
            <w:t>1</w:t>
          </w:r>
          <w:r w:rsidR="008253F2" w:rsidRPr="00B85BDB">
            <w:rPr>
              <w:sz w:val="13"/>
              <w:lang w:val="nl-NL"/>
            </w:rPr>
            <w:fldChar w:fldCharType="end"/>
          </w:r>
          <w:r w:rsidRPr="00B85BDB">
            <w:rPr>
              <w:sz w:val="13"/>
              <w:lang w:val="nl-NL"/>
            </w:rPr>
            <w:t xml:space="preserve"> </w:t>
          </w:r>
          <w:bookmarkStart w:id="18" w:name="lof"/>
          <w:r w:rsidRPr="00B85BDB">
            <w:rPr>
              <w:sz w:val="13"/>
              <w:lang w:val="nl-NL"/>
            </w:rPr>
            <w:t>van</w:t>
          </w:r>
          <w:bookmarkEnd w:id="18"/>
          <w:r w:rsidRPr="00B85BDB">
            <w:rPr>
              <w:sz w:val="13"/>
              <w:lang w:val="nl-NL"/>
            </w:rPr>
            <w:t xml:space="preserve"> </w:t>
          </w:r>
          <w:fldSimple w:instr=" NUMPAGES   \* MERGEFORMAT ">
            <w:r w:rsidR="00337548" w:rsidRPr="00337548">
              <w:rPr>
                <w:noProof/>
                <w:sz w:val="13"/>
              </w:rPr>
              <w:t>7</w:t>
            </w:r>
          </w:fldSimple>
        </w:p>
      </w:tc>
      <w:tc>
        <w:tcPr>
          <w:tcW w:w="2268" w:type="dxa"/>
          <w:tcMar>
            <w:left w:w="255" w:type="dxa"/>
          </w:tcMar>
        </w:tcPr>
        <w:p w:rsidR="00B32995" w:rsidRPr="00B85BDB" w:rsidRDefault="00B32995" w:rsidP="00B85BDB">
          <w:pPr>
            <w:pStyle w:val="Voettekst"/>
            <w:spacing w:line="180" w:lineRule="atLeast"/>
            <w:rPr>
              <w:b/>
              <w:smallCaps/>
              <w:sz w:val="16"/>
              <w:lang w:val="nl-NL"/>
            </w:rPr>
          </w:pPr>
          <w:bookmarkStart w:id="19" w:name="classif_type1"/>
          <w:bookmarkEnd w:id="19"/>
        </w:p>
      </w:tc>
    </w:tr>
  </w:tbl>
  <w:p w:rsidR="00B32995" w:rsidRPr="002B15A8" w:rsidRDefault="00B32995" w:rsidP="00E92C24">
    <w:pPr>
      <w:pStyle w:val="Voettekst"/>
      <w:spacing w:line="180" w:lineRule="exact"/>
      <w:rPr>
        <w:lang w:val="nl-NL"/>
      </w:rPr>
    </w:pPr>
  </w:p>
  <w:p w:rsidR="00B32995" w:rsidRPr="002B15A8" w:rsidRDefault="00B32995">
    <w:pPr>
      <w:pStyle w:val="Voettekst"/>
      <w:rPr>
        <w:lang w:val="nl-N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FD4" w:rsidRDefault="003F3FD4">
      <w:r>
        <w:separator/>
      </w:r>
    </w:p>
  </w:footnote>
  <w:footnote w:type="continuationSeparator" w:id="0">
    <w:p w:rsidR="003F3FD4" w:rsidRDefault="003F3F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38" w:type="dxa"/>
      <w:tblCellMar>
        <w:left w:w="0" w:type="dxa"/>
        <w:right w:w="0" w:type="dxa"/>
      </w:tblCellMar>
      <w:tblLook w:val="01E0"/>
    </w:tblPr>
    <w:tblGrid>
      <w:gridCol w:w="2013"/>
    </w:tblGrid>
    <w:tr w:rsidR="00B32995" w:rsidRPr="00B85BDB" w:rsidTr="00B85BDB">
      <w:trPr>
        <w:trHeight w:val="793"/>
      </w:trPr>
      <w:tc>
        <w:tcPr>
          <w:tcW w:w="2013" w:type="dxa"/>
          <w:vAlign w:val="bottom"/>
        </w:tcPr>
        <w:p w:rsidR="00B32995" w:rsidRPr="00B85BDB" w:rsidRDefault="00B32995" w:rsidP="00B85BDB">
          <w:pPr>
            <w:framePr w:hSpace="180" w:wrap="around" w:vAnchor="text" w:hAnchor="page" w:x="9328" w:y="1"/>
            <w:spacing w:line="180" w:lineRule="atLeast"/>
            <w:rPr>
              <w:b/>
              <w:smallCaps/>
              <w:sz w:val="16"/>
              <w:lang w:val="nl-NL"/>
            </w:rPr>
          </w:pPr>
        </w:p>
      </w:tc>
    </w:tr>
    <w:tr w:rsidR="00B32995" w:rsidRPr="00B85BDB" w:rsidTr="00B85BDB">
      <w:trPr>
        <w:trHeight w:val="2000"/>
      </w:trPr>
      <w:tc>
        <w:tcPr>
          <w:tcW w:w="2013" w:type="dxa"/>
          <w:vAlign w:val="bottom"/>
        </w:tcPr>
        <w:p w:rsidR="00B32995" w:rsidRPr="00B85BDB" w:rsidRDefault="00B32995" w:rsidP="00B85BDB">
          <w:pPr>
            <w:framePr w:hSpace="180" w:wrap="around" w:vAnchor="text" w:hAnchor="page" w:x="9328" w:y="1"/>
            <w:spacing w:line="180" w:lineRule="atLeast"/>
            <w:rPr>
              <w:b/>
              <w:caps/>
              <w:sz w:val="16"/>
              <w:u w:val="single"/>
              <w:lang w:val="nl-NL"/>
            </w:rPr>
          </w:pPr>
        </w:p>
      </w:tc>
    </w:tr>
    <w:tr w:rsidR="00B32995" w:rsidRPr="00B85BDB" w:rsidTr="00B85BDB">
      <w:trPr>
        <w:trHeight w:val="180"/>
      </w:trPr>
      <w:tc>
        <w:tcPr>
          <w:tcW w:w="2013" w:type="dxa"/>
        </w:tcPr>
        <w:p w:rsidR="00B32995" w:rsidRPr="00B85BDB" w:rsidRDefault="00B32995" w:rsidP="00B85BDB">
          <w:pPr>
            <w:framePr w:hSpace="180" w:wrap="around" w:vAnchor="text" w:hAnchor="page" w:x="9328" w:y="1"/>
            <w:spacing w:line="180" w:lineRule="atLeast"/>
            <w:rPr>
              <w:b/>
              <w:sz w:val="13"/>
              <w:lang w:val="nl-NL"/>
            </w:rPr>
          </w:pPr>
          <w:r w:rsidRPr="00B85BDB">
            <w:rPr>
              <w:b/>
              <w:sz w:val="13"/>
              <w:lang w:val="nl-NL"/>
            </w:rPr>
            <w:t>Divisie Vastgoed &amp; Beveiliging</w:t>
          </w:r>
        </w:p>
      </w:tc>
    </w:tr>
    <w:tr w:rsidR="00B32995" w:rsidRPr="00B85BDB" w:rsidTr="00B85BDB">
      <w:trPr>
        <w:trHeight w:val="180"/>
      </w:trPr>
      <w:tc>
        <w:tcPr>
          <w:tcW w:w="2013" w:type="dxa"/>
        </w:tcPr>
        <w:p w:rsidR="00B32995" w:rsidRPr="00B85BDB" w:rsidRDefault="00B32995" w:rsidP="00B85BDB">
          <w:pPr>
            <w:framePr w:hSpace="180" w:wrap="around" w:vAnchor="text" w:hAnchor="page" w:x="9328" w:y="1"/>
            <w:spacing w:line="180" w:lineRule="atLeast"/>
            <w:rPr>
              <w:sz w:val="13"/>
              <w:lang w:val="nl-NL"/>
            </w:rPr>
          </w:pPr>
          <w:r w:rsidRPr="00B85BDB">
            <w:rPr>
              <w:sz w:val="13"/>
              <w:lang w:val="nl-NL"/>
            </w:rPr>
            <w:t>Afdeling Verwerving</w:t>
          </w:r>
        </w:p>
      </w:tc>
    </w:tr>
    <w:tr w:rsidR="00B32995" w:rsidRPr="00B85BDB" w:rsidTr="00B85BDB">
      <w:trPr>
        <w:trHeight w:val="180"/>
      </w:trPr>
      <w:tc>
        <w:tcPr>
          <w:tcW w:w="2013" w:type="dxa"/>
        </w:tcPr>
        <w:p w:rsidR="00B32995" w:rsidRPr="00B85BDB" w:rsidRDefault="00B32995" w:rsidP="00B85BDB">
          <w:pPr>
            <w:framePr w:hSpace="180" w:wrap="around" w:vAnchor="text" w:hAnchor="page" w:x="9328" w:y="1"/>
            <w:spacing w:line="180" w:lineRule="atLeast"/>
            <w:rPr>
              <w:sz w:val="13"/>
              <w:lang w:val="nl-NL"/>
            </w:rPr>
          </w:pPr>
        </w:p>
      </w:tc>
    </w:tr>
    <w:tr w:rsidR="00B32995" w:rsidRPr="00B85BDB" w:rsidTr="00B85BDB">
      <w:trPr>
        <w:trHeight w:val="270"/>
      </w:trPr>
      <w:tc>
        <w:tcPr>
          <w:tcW w:w="2013" w:type="dxa"/>
        </w:tcPr>
        <w:p w:rsidR="00B32995" w:rsidRPr="00B85BDB" w:rsidRDefault="00B32995" w:rsidP="00B85BDB">
          <w:pPr>
            <w:framePr w:hSpace="180" w:wrap="around" w:vAnchor="text" w:hAnchor="page" w:x="9328" w:y="1"/>
            <w:spacing w:line="180" w:lineRule="atLeast"/>
            <w:rPr>
              <w:sz w:val="13"/>
              <w:lang w:val="nl-NL"/>
            </w:rPr>
          </w:pPr>
        </w:p>
      </w:tc>
    </w:tr>
    <w:tr w:rsidR="00B32995" w:rsidRPr="00B85BDB" w:rsidTr="00B85BDB">
      <w:trPr>
        <w:trHeight w:val="450"/>
      </w:trPr>
      <w:tc>
        <w:tcPr>
          <w:tcW w:w="2013" w:type="dxa"/>
        </w:tcPr>
        <w:p w:rsidR="00B32995" w:rsidRPr="00B85BDB" w:rsidRDefault="00B32995" w:rsidP="00B85BDB">
          <w:pPr>
            <w:framePr w:hSpace="180" w:wrap="around" w:vAnchor="text" w:hAnchor="page" w:x="9328" w:y="1"/>
            <w:spacing w:line="180" w:lineRule="atLeast"/>
            <w:rPr>
              <w:sz w:val="13"/>
              <w:lang w:val="nl-NL"/>
            </w:rPr>
          </w:pPr>
        </w:p>
      </w:tc>
    </w:tr>
    <w:tr w:rsidR="00B32995" w:rsidRPr="00B85BDB" w:rsidTr="00B85BDB">
      <w:trPr>
        <w:trHeight w:val="450"/>
      </w:trPr>
      <w:tc>
        <w:tcPr>
          <w:tcW w:w="2013" w:type="dxa"/>
        </w:tcPr>
        <w:p w:rsidR="00B32995" w:rsidRPr="00B85BDB" w:rsidRDefault="00B32995" w:rsidP="00B85BDB">
          <w:pPr>
            <w:framePr w:hSpace="180" w:wrap="around" w:vAnchor="text" w:hAnchor="page" w:x="9328" w:y="1"/>
            <w:spacing w:line="180" w:lineRule="atLeast"/>
            <w:rPr>
              <w:sz w:val="13"/>
              <w:lang w:val="nl-NL"/>
            </w:rPr>
          </w:pPr>
          <w:bookmarkStart w:id="0" w:name="our_ref_next"/>
          <w:bookmarkEnd w:id="0"/>
        </w:p>
      </w:tc>
    </w:tr>
  </w:tbl>
  <w:p w:rsidR="00B32995" w:rsidRPr="002B15A8" w:rsidRDefault="00B32995">
    <w:pPr>
      <w:pStyle w:val="Koptekst"/>
      <w:rPr>
        <w:lang w:val="nl-N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38" w:type="dxa"/>
      <w:tblCellMar>
        <w:left w:w="0" w:type="dxa"/>
        <w:right w:w="0" w:type="dxa"/>
      </w:tblCellMar>
      <w:tblLook w:val="01E0"/>
    </w:tblPr>
    <w:tblGrid>
      <w:gridCol w:w="2013"/>
    </w:tblGrid>
    <w:tr w:rsidR="00B32995" w:rsidRPr="00B85BDB" w:rsidTr="00B85BDB">
      <w:trPr>
        <w:trHeight w:val="2000"/>
      </w:trPr>
      <w:tc>
        <w:tcPr>
          <w:tcW w:w="2013" w:type="dxa"/>
          <w:vAlign w:val="bottom"/>
        </w:tcPr>
        <w:p w:rsidR="00B32995" w:rsidRPr="00B85BDB" w:rsidRDefault="00B32995" w:rsidP="00B85BDB">
          <w:pPr>
            <w:framePr w:hSpace="180" w:wrap="around" w:vAnchor="text" w:hAnchor="page" w:x="9328" w:y="1"/>
            <w:spacing w:line="180" w:lineRule="atLeast"/>
            <w:rPr>
              <w:b/>
              <w:smallCaps/>
              <w:sz w:val="16"/>
              <w:lang w:val="nl-NL"/>
            </w:rPr>
          </w:pPr>
        </w:p>
        <w:p w:rsidR="00B32995" w:rsidRPr="00B85BDB" w:rsidRDefault="00B32995" w:rsidP="00B85BDB">
          <w:pPr>
            <w:framePr w:hSpace="180" w:wrap="around" w:vAnchor="text" w:hAnchor="page" w:x="9328" w:y="1"/>
            <w:spacing w:line="180" w:lineRule="atLeast"/>
            <w:rPr>
              <w:b/>
              <w:caps/>
              <w:sz w:val="16"/>
              <w:u w:val="single"/>
              <w:lang w:val="nl-NL"/>
            </w:rPr>
          </w:pPr>
        </w:p>
      </w:tc>
    </w:tr>
    <w:tr w:rsidR="00B32995" w:rsidRPr="00B85BDB" w:rsidTr="00B85BDB">
      <w:trPr>
        <w:trHeight w:val="180"/>
      </w:trPr>
      <w:tc>
        <w:tcPr>
          <w:tcW w:w="2013" w:type="dxa"/>
        </w:tcPr>
        <w:p w:rsidR="00B32995" w:rsidRPr="00B85BDB" w:rsidRDefault="00B32995" w:rsidP="00B85BDB">
          <w:pPr>
            <w:framePr w:hSpace="180" w:wrap="around" w:vAnchor="text" w:hAnchor="page" w:x="9328" w:y="1"/>
            <w:spacing w:line="180" w:lineRule="atLeast"/>
            <w:rPr>
              <w:b/>
              <w:sz w:val="13"/>
              <w:lang w:val="nl-NL"/>
            </w:rPr>
          </w:pPr>
          <w:bookmarkStart w:id="4" w:name="division"/>
          <w:r w:rsidRPr="00B85BDB">
            <w:rPr>
              <w:b/>
              <w:sz w:val="13"/>
              <w:lang w:val="nl-NL"/>
            </w:rPr>
            <w:t>Divisie Vastgoed &amp; Beveiliging</w:t>
          </w:r>
          <w:bookmarkEnd w:id="4"/>
        </w:p>
      </w:tc>
    </w:tr>
    <w:tr w:rsidR="00B32995" w:rsidRPr="00B85BDB" w:rsidTr="00B85BDB">
      <w:trPr>
        <w:trHeight w:val="180"/>
      </w:trPr>
      <w:tc>
        <w:tcPr>
          <w:tcW w:w="2013" w:type="dxa"/>
        </w:tcPr>
        <w:p w:rsidR="00B32995" w:rsidRPr="00B85BDB" w:rsidRDefault="00B32995" w:rsidP="00B85BDB">
          <w:pPr>
            <w:framePr w:hSpace="180" w:wrap="around" w:vAnchor="text" w:hAnchor="page" w:x="9328" w:y="1"/>
            <w:spacing w:line="180" w:lineRule="atLeast"/>
            <w:rPr>
              <w:sz w:val="13"/>
              <w:lang w:val="nl-NL"/>
            </w:rPr>
          </w:pPr>
          <w:r w:rsidRPr="00B85BDB">
            <w:rPr>
              <w:sz w:val="13"/>
              <w:lang w:val="nl-NL"/>
            </w:rPr>
            <w:t>Afdeling Verwerving</w:t>
          </w:r>
        </w:p>
      </w:tc>
    </w:tr>
    <w:tr w:rsidR="00B32995" w:rsidRPr="00B85BDB" w:rsidTr="00B85BDB">
      <w:trPr>
        <w:trHeight w:val="180"/>
      </w:trPr>
      <w:tc>
        <w:tcPr>
          <w:tcW w:w="2013" w:type="dxa"/>
        </w:tcPr>
        <w:p w:rsidR="00B32995" w:rsidRPr="00B85BDB" w:rsidRDefault="00B32995" w:rsidP="00B85BDB">
          <w:pPr>
            <w:framePr w:hSpace="180" w:wrap="around" w:vAnchor="text" w:hAnchor="page" w:x="9328" w:y="1"/>
            <w:spacing w:line="180" w:lineRule="atLeast"/>
            <w:rPr>
              <w:sz w:val="13"/>
              <w:lang w:val="nl-NL"/>
            </w:rPr>
          </w:pPr>
        </w:p>
      </w:tc>
    </w:tr>
    <w:tr w:rsidR="00B32995" w:rsidRPr="00B85BDB" w:rsidTr="00B85BDB">
      <w:trPr>
        <w:trHeight w:hRule="exact" w:val="270"/>
      </w:trPr>
      <w:tc>
        <w:tcPr>
          <w:tcW w:w="2013" w:type="dxa"/>
        </w:tcPr>
        <w:p w:rsidR="00B32995" w:rsidRPr="00B85BDB" w:rsidRDefault="00B32995" w:rsidP="00B85BDB">
          <w:pPr>
            <w:framePr w:hSpace="180" w:wrap="around" w:vAnchor="text" w:hAnchor="page" w:x="9328" w:y="1"/>
            <w:spacing w:line="180" w:lineRule="atLeast"/>
            <w:rPr>
              <w:b/>
              <w:sz w:val="13"/>
              <w:lang w:val="nl-NL"/>
            </w:rPr>
          </w:pPr>
          <w:bookmarkStart w:id="5" w:name="visit_address"/>
          <w:bookmarkEnd w:id="5"/>
        </w:p>
      </w:tc>
    </w:tr>
    <w:tr w:rsidR="00B32995" w:rsidRPr="00B85BDB" w:rsidTr="00B85BDB">
      <w:trPr>
        <w:trHeight w:val="450"/>
      </w:trPr>
      <w:tc>
        <w:tcPr>
          <w:tcW w:w="2013" w:type="dxa"/>
        </w:tcPr>
        <w:p w:rsidR="00B32995" w:rsidRPr="00B85BDB" w:rsidRDefault="00B32995" w:rsidP="00B85BDB">
          <w:pPr>
            <w:framePr w:hSpace="180" w:wrap="around" w:vAnchor="text" w:hAnchor="page" w:x="9328" w:y="1"/>
            <w:spacing w:line="180" w:lineRule="atLeast"/>
            <w:rPr>
              <w:i/>
              <w:sz w:val="13"/>
              <w:lang w:val="nl-NL"/>
            </w:rPr>
          </w:pPr>
          <w:bookmarkStart w:id="6" w:name="ldealt_with_by"/>
          <w:bookmarkStart w:id="7" w:name="ldefined_by"/>
          <w:bookmarkStart w:id="8" w:name="lnum_pages_appendixes"/>
          <w:bookmarkStart w:id="9" w:name="lspecimen"/>
          <w:bookmarkStart w:id="10" w:name="return_text"/>
          <w:bookmarkEnd w:id="6"/>
          <w:bookmarkEnd w:id="7"/>
          <w:bookmarkEnd w:id="8"/>
          <w:bookmarkEnd w:id="9"/>
          <w:bookmarkEnd w:id="10"/>
        </w:p>
      </w:tc>
    </w:tr>
  </w:tbl>
  <w:tbl>
    <w:tblPr>
      <w:tblW w:w="0" w:type="auto"/>
      <w:tblInd w:w="38" w:type="dxa"/>
      <w:tblCellMar>
        <w:left w:w="0" w:type="dxa"/>
        <w:right w:w="0" w:type="dxa"/>
      </w:tblCellMar>
      <w:tblLook w:val="01E0"/>
    </w:tblPr>
    <w:tblGrid>
      <w:gridCol w:w="780"/>
      <w:gridCol w:w="2815"/>
    </w:tblGrid>
    <w:tr w:rsidR="00B32995" w:rsidRPr="00B85BDB" w:rsidTr="00B85BDB">
      <w:trPr>
        <w:trHeight w:val="2268"/>
      </w:trPr>
      <w:tc>
        <w:tcPr>
          <w:tcW w:w="737" w:type="dxa"/>
        </w:tcPr>
        <w:p w:rsidR="00B32995" w:rsidRPr="00B85BDB" w:rsidRDefault="00B32995" w:rsidP="00B85BDB">
          <w:pPr>
            <w:framePr w:hSpace="180" w:wrap="around" w:vAnchor="page" w:hAnchor="page" w:x="5529" w:y="1"/>
            <w:rPr>
              <w:lang w:val="nl-NL"/>
            </w:rPr>
          </w:pPr>
          <w:bookmarkStart w:id="11" w:name="lappendix"/>
          <w:bookmarkStart w:id="12" w:name="logo"/>
          <w:bookmarkEnd w:id="11"/>
          <w:bookmarkEnd w:id="12"/>
          <w:r>
            <w:rPr>
              <w:noProof/>
              <w:lang w:val="nl-NL"/>
            </w:rPr>
            <w:drawing>
              <wp:inline distT="0" distB="0" distL="0" distR="0">
                <wp:extent cx="466725" cy="1581150"/>
                <wp:effectExtent l="19050" t="0" r="9525" b="0"/>
                <wp:docPr id="1" name="Afbeelding 1" descr="C:\Program Files\Defensie\Logos\RO_BEELDMERK_Briefinprint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Defensie\Logos\RO_BEELDMERK_Briefinprint_nl.png"/>
                        <pic:cNvPicPr>
                          <a:picLocks noChangeAspect="1" noChangeArrowheads="1"/>
                        </pic:cNvPicPr>
                      </pic:nvPicPr>
                      <pic:blipFill>
                        <a:blip r:embed="rId1" r:link="rId2"/>
                        <a:srcRect/>
                        <a:stretch>
                          <a:fillRect/>
                        </a:stretch>
                      </pic:blipFill>
                      <pic:spPr bwMode="auto">
                        <a:xfrm>
                          <a:off x="0" y="0"/>
                          <a:ext cx="466725" cy="1581150"/>
                        </a:xfrm>
                        <a:prstGeom prst="rect">
                          <a:avLst/>
                        </a:prstGeom>
                        <a:noFill/>
                        <a:ln w="9525">
                          <a:noFill/>
                          <a:miter lim="800000"/>
                          <a:headEnd/>
                          <a:tailEnd/>
                        </a:ln>
                      </pic:spPr>
                    </pic:pic>
                  </a:graphicData>
                </a:graphic>
              </wp:inline>
            </w:drawing>
          </w:r>
        </w:p>
      </w:tc>
      <w:tc>
        <w:tcPr>
          <w:tcW w:w="2815" w:type="dxa"/>
          <w:vAlign w:val="bottom"/>
        </w:tcPr>
        <w:p w:rsidR="00B32995" w:rsidRPr="00B85BDB" w:rsidRDefault="00B32995" w:rsidP="00B85BDB">
          <w:pPr>
            <w:framePr w:hSpace="180" w:wrap="around" w:vAnchor="page" w:hAnchor="page" w:x="5529" w:y="1"/>
            <w:rPr>
              <w:lang w:val="nl-NL"/>
            </w:rPr>
          </w:pPr>
          <w:bookmarkStart w:id="13" w:name="logo_mark"/>
          <w:bookmarkEnd w:id="13"/>
          <w:r>
            <w:rPr>
              <w:noProof/>
              <w:lang w:val="nl-NL"/>
            </w:rPr>
            <w:drawing>
              <wp:anchor distT="0" distB="0" distL="114300" distR="114300" simplePos="0" relativeHeight="251657728" behindDoc="1" locked="0" layoutInCell="1" allowOverlap="1">
                <wp:simplePos x="0" y="0"/>
                <wp:positionH relativeFrom="column">
                  <wp:posOffset>0</wp:posOffset>
                </wp:positionH>
                <wp:positionV relativeFrom="paragraph">
                  <wp:posOffset>-190500</wp:posOffset>
                </wp:positionV>
                <wp:extent cx="2340610" cy="1583690"/>
                <wp:effectExtent l="19050" t="0" r="2540" b="0"/>
                <wp:wrapNone/>
                <wp:docPr id="2" name="Afbeelding 1" descr="C:\Program Files\Defensie\Logos\RO_D_CDC_Woordbeeld_Briefinprint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Defensie\Logos\RO_D_CDC_Woordbeeld_Briefinprint_nl.png"/>
                        <pic:cNvPicPr>
                          <a:picLocks noChangeAspect="1" noChangeArrowheads="1"/>
                        </pic:cNvPicPr>
                      </pic:nvPicPr>
                      <pic:blipFill>
                        <a:blip r:embed="rId3" r:link="rId4"/>
                        <a:srcRect/>
                        <a:stretch>
                          <a:fillRect/>
                        </a:stretch>
                      </pic:blipFill>
                      <pic:spPr bwMode="auto">
                        <a:xfrm>
                          <a:off x="0" y="0"/>
                          <a:ext cx="2340610" cy="1583690"/>
                        </a:xfrm>
                        <a:prstGeom prst="rect">
                          <a:avLst/>
                        </a:prstGeom>
                        <a:noFill/>
                        <a:ln w="9525">
                          <a:noFill/>
                          <a:miter lim="800000"/>
                          <a:headEnd/>
                          <a:tailEnd/>
                        </a:ln>
                      </pic:spPr>
                    </pic:pic>
                  </a:graphicData>
                </a:graphic>
              </wp:anchor>
            </w:drawing>
          </w:r>
        </w:p>
      </w:tc>
    </w:tr>
  </w:tbl>
  <w:tbl>
    <w:tblPr>
      <w:tblW w:w="0" w:type="auto"/>
      <w:tblLayout w:type="fixed"/>
      <w:tblCellMar>
        <w:left w:w="0" w:type="dxa"/>
        <w:right w:w="0" w:type="dxa"/>
      </w:tblCellMar>
      <w:tblLook w:val="01E0"/>
    </w:tblPr>
    <w:tblGrid>
      <w:gridCol w:w="7483"/>
    </w:tblGrid>
    <w:tr w:rsidR="00B32995" w:rsidRPr="00B85BDB" w:rsidTr="00B85BDB">
      <w:trPr>
        <w:trHeight w:val="2410"/>
      </w:trPr>
      <w:tc>
        <w:tcPr>
          <w:tcW w:w="7483" w:type="dxa"/>
        </w:tcPr>
        <w:p w:rsidR="00B32995" w:rsidRPr="00B85BDB" w:rsidRDefault="00B32995">
          <w:pPr>
            <w:pStyle w:val="Koptekst"/>
            <w:rPr>
              <w:lang w:val="nl-NL"/>
            </w:rPr>
          </w:pPr>
        </w:p>
      </w:tc>
    </w:tr>
    <w:tr w:rsidR="00B32995" w:rsidRPr="00B85BDB" w:rsidTr="00B85BDB">
      <w:trPr>
        <w:trHeight w:val="320"/>
      </w:trPr>
      <w:tc>
        <w:tcPr>
          <w:tcW w:w="7483" w:type="dxa"/>
        </w:tcPr>
        <w:p w:rsidR="00B32995" w:rsidRPr="00B85BDB" w:rsidRDefault="00B32995" w:rsidP="00B85BDB">
          <w:pPr>
            <w:pStyle w:val="Koptekst"/>
            <w:spacing w:line="180" w:lineRule="atLeast"/>
            <w:rPr>
              <w:rFonts w:ascii="Verdana" w:hAnsi="Verdana"/>
              <w:sz w:val="13"/>
              <w:lang w:val="nl-NL"/>
            </w:rPr>
          </w:pPr>
        </w:p>
      </w:tc>
    </w:tr>
    <w:tr w:rsidR="00B32995" w:rsidRPr="00C730AE" w:rsidTr="00B85BDB">
      <w:trPr>
        <w:trHeight w:val="2100"/>
      </w:trPr>
      <w:tc>
        <w:tcPr>
          <w:tcW w:w="7483" w:type="dxa"/>
        </w:tcPr>
        <w:p w:rsidR="00B32995" w:rsidRPr="00B85BDB" w:rsidRDefault="00B32995">
          <w:pPr>
            <w:pStyle w:val="Koptekst"/>
            <w:rPr>
              <w:rFonts w:ascii="Verdana" w:hAnsi="Verdana"/>
              <w:sz w:val="18"/>
              <w:szCs w:val="18"/>
              <w:lang w:val="nl-NL"/>
            </w:rPr>
          </w:pPr>
        </w:p>
        <w:p w:rsidR="00B32995" w:rsidRPr="00B85BDB" w:rsidRDefault="00B32995" w:rsidP="002B15A8">
          <w:pPr>
            <w:pStyle w:val="Kop2"/>
            <w:rPr>
              <w:rFonts w:ascii="Verdana" w:hAnsi="Verdana"/>
              <w:sz w:val="36"/>
              <w:szCs w:val="36"/>
            </w:rPr>
          </w:pPr>
          <w:r w:rsidRPr="00B85BDB">
            <w:rPr>
              <w:rFonts w:ascii="Verdana" w:hAnsi="Verdana"/>
              <w:sz w:val="36"/>
              <w:szCs w:val="36"/>
            </w:rPr>
            <w:t xml:space="preserve">nota van </w:t>
          </w:r>
          <w:proofErr w:type="spellStart"/>
          <w:r w:rsidRPr="00B85BDB">
            <w:rPr>
              <w:rFonts w:ascii="Verdana" w:hAnsi="Verdana"/>
              <w:sz w:val="36"/>
              <w:szCs w:val="36"/>
            </w:rPr>
            <w:t>inlichtingen</w:t>
          </w:r>
          <w:proofErr w:type="spellEnd"/>
        </w:p>
        <w:p w:rsidR="00B32995" w:rsidRPr="00B85BDB" w:rsidRDefault="00B32995">
          <w:pPr>
            <w:pStyle w:val="Koptekst"/>
            <w:rPr>
              <w:rFonts w:ascii="Verdana" w:hAnsi="Verdana"/>
              <w:sz w:val="18"/>
              <w:szCs w:val="18"/>
              <w:lang w:val="nl-NL"/>
            </w:rPr>
          </w:pPr>
        </w:p>
        <w:p w:rsidR="00B32995" w:rsidRPr="00B85BDB" w:rsidRDefault="00B32995">
          <w:pPr>
            <w:pStyle w:val="Koptekst"/>
            <w:rPr>
              <w:rFonts w:ascii="Verdana" w:hAnsi="Verdana"/>
              <w:sz w:val="18"/>
              <w:szCs w:val="18"/>
              <w:lang w:val="nl-NL"/>
            </w:rPr>
          </w:pPr>
          <w:r w:rsidRPr="00B85BDB">
            <w:rPr>
              <w:rFonts w:ascii="Verdana" w:hAnsi="Verdana"/>
              <w:sz w:val="18"/>
              <w:szCs w:val="18"/>
              <w:lang w:val="nl-NL"/>
            </w:rPr>
            <w:t xml:space="preserve">Besteknummer: </w:t>
          </w:r>
          <w:r>
            <w:rPr>
              <w:rFonts w:ascii="Verdana" w:hAnsi="Verdana"/>
              <w:sz w:val="18"/>
              <w:szCs w:val="18"/>
              <w:lang w:val="nl-NL"/>
            </w:rPr>
            <w:t>P-3001539</w:t>
          </w:r>
        </w:p>
        <w:p w:rsidR="00B32995" w:rsidRPr="00B85BDB" w:rsidRDefault="00B32995">
          <w:pPr>
            <w:pStyle w:val="Koptekst"/>
            <w:rPr>
              <w:rFonts w:ascii="Verdana" w:hAnsi="Verdana"/>
              <w:sz w:val="18"/>
              <w:szCs w:val="18"/>
              <w:lang w:val="nl-NL"/>
            </w:rPr>
          </w:pPr>
          <w:r w:rsidRPr="00B85BDB">
            <w:rPr>
              <w:rFonts w:ascii="Verdana" w:hAnsi="Verdana"/>
              <w:sz w:val="18"/>
              <w:szCs w:val="18"/>
              <w:lang w:val="nl-NL"/>
            </w:rPr>
            <w:t xml:space="preserve">Titel: </w:t>
          </w:r>
          <w:r>
            <w:rPr>
              <w:rFonts w:ascii="Verdana" w:hAnsi="Verdana"/>
              <w:sz w:val="18"/>
              <w:szCs w:val="18"/>
              <w:lang w:val="nl-NL"/>
            </w:rPr>
            <w:t xml:space="preserve">Inspectie of onderhoud aan stookinstallaties op </w:t>
          </w:r>
          <w:proofErr w:type="spellStart"/>
          <w:r>
            <w:rPr>
              <w:rFonts w:ascii="Verdana" w:hAnsi="Verdana"/>
              <w:sz w:val="18"/>
              <w:szCs w:val="18"/>
              <w:lang w:val="nl-NL"/>
            </w:rPr>
            <w:t>Defensielokaties</w:t>
          </w:r>
          <w:proofErr w:type="spellEnd"/>
          <w:r>
            <w:rPr>
              <w:rFonts w:ascii="Verdana" w:hAnsi="Verdana"/>
              <w:sz w:val="18"/>
              <w:szCs w:val="18"/>
              <w:lang w:val="nl-NL"/>
            </w:rPr>
            <w:t xml:space="preserve"> in heel Nederland</w:t>
          </w:r>
        </w:p>
        <w:p w:rsidR="00B32995" w:rsidRPr="00B85BDB" w:rsidRDefault="00B32995">
          <w:pPr>
            <w:pStyle w:val="Koptekst"/>
            <w:rPr>
              <w:rFonts w:ascii="Verdana" w:hAnsi="Verdana"/>
              <w:sz w:val="18"/>
              <w:szCs w:val="18"/>
              <w:lang w:val="nl-NL"/>
            </w:rPr>
          </w:pPr>
          <w:r w:rsidRPr="00B85BDB">
            <w:rPr>
              <w:rFonts w:ascii="Verdana" w:hAnsi="Verdana"/>
              <w:sz w:val="18"/>
              <w:szCs w:val="18"/>
              <w:lang w:val="nl-NL"/>
            </w:rPr>
            <w:t xml:space="preserve">Gegeven door: </w:t>
          </w:r>
          <w:r>
            <w:rPr>
              <w:rFonts w:ascii="Verdana" w:hAnsi="Verdana"/>
              <w:sz w:val="18"/>
              <w:szCs w:val="18"/>
              <w:lang w:val="nl-NL"/>
            </w:rPr>
            <w:t xml:space="preserve">Dhr. D.A.H. Nacken, Dhr. </w:t>
          </w:r>
          <w:r w:rsidR="00C730AE">
            <w:rPr>
              <w:rFonts w:ascii="Verdana" w:hAnsi="Verdana"/>
              <w:sz w:val="18"/>
              <w:szCs w:val="18"/>
              <w:lang w:val="nl-NL"/>
            </w:rPr>
            <w:t>M. van den Brink,</w:t>
          </w:r>
          <w:r>
            <w:rPr>
              <w:rFonts w:ascii="Verdana" w:hAnsi="Verdana"/>
              <w:sz w:val="18"/>
              <w:szCs w:val="18"/>
              <w:lang w:val="nl-NL"/>
            </w:rPr>
            <w:t xml:space="preserve"> Dhr. J.M.A. Guntlisbergen</w:t>
          </w:r>
        </w:p>
        <w:p w:rsidR="00B32995" w:rsidRPr="00B85BDB" w:rsidRDefault="00B32995" w:rsidP="000C7A16">
          <w:pPr>
            <w:pStyle w:val="Koptekst"/>
            <w:rPr>
              <w:rFonts w:ascii="Verdana" w:hAnsi="Verdana"/>
              <w:sz w:val="18"/>
              <w:szCs w:val="18"/>
              <w:lang w:val="nl-NL"/>
            </w:rPr>
          </w:pPr>
          <w:r w:rsidRPr="00B85BDB">
            <w:rPr>
              <w:rFonts w:ascii="Verdana" w:hAnsi="Verdana"/>
              <w:sz w:val="18"/>
              <w:szCs w:val="18"/>
              <w:lang w:val="nl-NL"/>
            </w:rPr>
            <w:t xml:space="preserve">Op: </w:t>
          </w:r>
          <w:r>
            <w:rPr>
              <w:rFonts w:ascii="Verdana" w:hAnsi="Verdana"/>
              <w:sz w:val="18"/>
              <w:szCs w:val="18"/>
              <w:lang w:val="nl-NL"/>
            </w:rPr>
            <w:t>2 oktober 2013</w:t>
          </w:r>
        </w:p>
      </w:tc>
    </w:tr>
    <w:tr w:rsidR="00B32995" w:rsidRPr="00C730AE" w:rsidTr="00B85BDB">
      <w:trPr>
        <w:trHeight w:val="680"/>
      </w:trPr>
      <w:tc>
        <w:tcPr>
          <w:tcW w:w="7483" w:type="dxa"/>
          <w:vAlign w:val="bottom"/>
        </w:tcPr>
        <w:p w:rsidR="00B32995" w:rsidRPr="00B85BDB" w:rsidRDefault="00B32995">
          <w:pPr>
            <w:pStyle w:val="Koptekst"/>
            <w:rPr>
              <w:sz w:val="18"/>
              <w:szCs w:val="18"/>
              <w:lang w:val="nl-NL"/>
            </w:rPr>
          </w:pPr>
          <w:bookmarkStart w:id="14" w:name="note_label"/>
          <w:bookmarkStart w:id="15" w:name="subject"/>
          <w:bookmarkStart w:id="16" w:name="model_name"/>
          <w:bookmarkEnd w:id="14"/>
          <w:bookmarkEnd w:id="15"/>
          <w:bookmarkEnd w:id="16"/>
        </w:p>
      </w:tc>
    </w:tr>
  </w:tbl>
  <w:p w:rsidR="00B32995" w:rsidRPr="002B15A8" w:rsidRDefault="00B32995" w:rsidP="00633E9F">
    <w:pPr>
      <w:pStyle w:val="Koptekst"/>
      <w:tabs>
        <w:tab w:val="clear" w:pos="4536"/>
        <w:tab w:val="clear" w:pos="9072"/>
        <w:tab w:val="left" w:pos="1100"/>
      </w:tabs>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6AE5"/>
    <w:multiLevelType w:val="hybridMultilevel"/>
    <w:tmpl w:val="5A1C63C8"/>
    <w:lvl w:ilvl="0" w:tplc="0413000F">
      <w:start w:val="1"/>
      <w:numFmt w:val="decimal"/>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nsid w:val="04C77B32"/>
    <w:multiLevelType w:val="hybridMultilevel"/>
    <w:tmpl w:val="20C0BF50"/>
    <w:lvl w:ilvl="0" w:tplc="0413000F">
      <w:start w:val="4"/>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nsid w:val="04E04287"/>
    <w:multiLevelType w:val="hybridMultilevel"/>
    <w:tmpl w:val="FCF60604"/>
    <w:lvl w:ilvl="0" w:tplc="0413000F">
      <w:start w:val="1"/>
      <w:numFmt w:val="decimal"/>
      <w:lvlText w:val="%1."/>
      <w:lvlJc w:val="left"/>
      <w:pPr>
        <w:tabs>
          <w:tab w:val="num" w:pos="644"/>
        </w:tabs>
        <w:ind w:left="644" w:hanging="360"/>
      </w:pPr>
    </w:lvl>
    <w:lvl w:ilvl="1" w:tplc="04130019" w:tentative="1">
      <w:start w:val="1"/>
      <w:numFmt w:val="lowerLetter"/>
      <w:lvlText w:val="%2."/>
      <w:lvlJc w:val="left"/>
      <w:pPr>
        <w:tabs>
          <w:tab w:val="num" w:pos="1364"/>
        </w:tabs>
        <w:ind w:left="1364" w:hanging="360"/>
      </w:pPr>
    </w:lvl>
    <w:lvl w:ilvl="2" w:tplc="0413001B" w:tentative="1">
      <w:start w:val="1"/>
      <w:numFmt w:val="lowerRoman"/>
      <w:lvlText w:val="%3."/>
      <w:lvlJc w:val="right"/>
      <w:pPr>
        <w:tabs>
          <w:tab w:val="num" w:pos="2084"/>
        </w:tabs>
        <w:ind w:left="2084" w:hanging="180"/>
      </w:pPr>
    </w:lvl>
    <w:lvl w:ilvl="3" w:tplc="0413000F" w:tentative="1">
      <w:start w:val="1"/>
      <w:numFmt w:val="decimal"/>
      <w:lvlText w:val="%4."/>
      <w:lvlJc w:val="left"/>
      <w:pPr>
        <w:tabs>
          <w:tab w:val="num" w:pos="2804"/>
        </w:tabs>
        <w:ind w:left="2804" w:hanging="360"/>
      </w:pPr>
    </w:lvl>
    <w:lvl w:ilvl="4" w:tplc="04130019" w:tentative="1">
      <w:start w:val="1"/>
      <w:numFmt w:val="lowerLetter"/>
      <w:lvlText w:val="%5."/>
      <w:lvlJc w:val="left"/>
      <w:pPr>
        <w:tabs>
          <w:tab w:val="num" w:pos="3524"/>
        </w:tabs>
        <w:ind w:left="3524" w:hanging="360"/>
      </w:pPr>
    </w:lvl>
    <w:lvl w:ilvl="5" w:tplc="0413001B" w:tentative="1">
      <w:start w:val="1"/>
      <w:numFmt w:val="lowerRoman"/>
      <w:lvlText w:val="%6."/>
      <w:lvlJc w:val="right"/>
      <w:pPr>
        <w:tabs>
          <w:tab w:val="num" w:pos="4244"/>
        </w:tabs>
        <w:ind w:left="4244" w:hanging="180"/>
      </w:pPr>
    </w:lvl>
    <w:lvl w:ilvl="6" w:tplc="0413000F" w:tentative="1">
      <w:start w:val="1"/>
      <w:numFmt w:val="decimal"/>
      <w:lvlText w:val="%7."/>
      <w:lvlJc w:val="left"/>
      <w:pPr>
        <w:tabs>
          <w:tab w:val="num" w:pos="4964"/>
        </w:tabs>
        <w:ind w:left="4964" w:hanging="360"/>
      </w:pPr>
    </w:lvl>
    <w:lvl w:ilvl="7" w:tplc="04130019" w:tentative="1">
      <w:start w:val="1"/>
      <w:numFmt w:val="lowerLetter"/>
      <w:lvlText w:val="%8."/>
      <w:lvlJc w:val="left"/>
      <w:pPr>
        <w:tabs>
          <w:tab w:val="num" w:pos="5684"/>
        </w:tabs>
        <w:ind w:left="5684" w:hanging="360"/>
      </w:pPr>
    </w:lvl>
    <w:lvl w:ilvl="8" w:tplc="0413001B" w:tentative="1">
      <w:start w:val="1"/>
      <w:numFmt w:val="lowerRoman"/>
      <w:lvlText w:val="%9."/>
      <w:lvlJc w:val="right"/>
      <w:pPr>
        <w:tabs>
          <w:tab w:val="num" w:pos="6404"/>
        </w:tabs>
        <w:ind w:left="6404" w:hanging="180"/>
      </w:pPr>
    </w:lvl>
  </w:abstractNum>
  <w:abstractNum w:abstractNumId="3">
    <w:nsid w:val="08282215"/>
    <w:multiLevelType w:val="hybridMultilevel"/>
    <w:tmpl w:val="52BEC95A"/>
    <w:lvl w:ilvl="0" w:tplc="0413000F">
      <w:start w:val="1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BC66D77"/>
    <w:multiLevelType w:val="hybridMultilevel"/>
    <w:tmpl w:val="8EA48CA2"/>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
    <w:nsid w:val="0D4A7E87"/>
    <w:multiLevelType w:val="multilevel"/>
    <w:tmpl w:val="B31822F4"/>
    <w:lvl w:ilvl="0">
      <w:start w:val="3"/>
      <w:numFmt w:val="decimal"/>
      <w:lvlText w:val="%1"/>
      <w:lvlJc w:val="left"/>
      <w:pPr>
        <w:ind w:left="600" w:hanging="600"/>
      </w:pPr>
      <w:rPr>
        <w:rFonts w:hint="default"/>
      </w:rPr>
    </w:lvl>
    <w:lvl w:ilvl="1">
      <w:start w:val="3"/>
      <w:numFmt w:val="decimal"/>
      <w:lvlText w:val="%1.%2"/>
      <w:lvlJc w:val="left"/>
      <w:pPr>
        <w:ind w:left="978" w:hanging="600"/>
      </w:pPr>
      <w:rPr>
        <w:rFonts w:hint="default"/>
      </w:rPr>
    </w:lvl>
    <w:lvl w:ilvl="2">
      <w:start w:val="2"/>
      <w:numFmt w:val="decimal"/>
      <w:lvlText w:val="%1.%2.%3"/>
      <w:lvlJc w:val="left"/>
      <w:pPr>
        <w:ind w:left="1476" w:hanging="720"/>
      </w:pPr>
      <w:rPr>
        <w:rFonts w:hint="default"/>
      </w:rPr>
    </w:lvl>
    <w:lvl w:ilvl="3">
      <w:start w:val="2"/>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
    <w:nsid w:val="0FC706D6"/>
    <w:multiLevelType w:val="hybridMultilevel"/>
    <w:tmpl w:val="A2E0128A"/>
    <w:lvl w:ilvl="0" w:tplc="04BAC1A6">
      <w:start w:val="1"/>
      <w:numFmt w:val="lowerLetter"/>
      <w:lvlText w:val="%1."/>
      <w:lvlJc w:val="left"/>
      <w:pPr>
        <w:ind w:left="1080" w:hanging="360"/>
      </w:pPr>
      <w:rPr>
        <w:rFonts w:hint="default"/>
        <w:color w:val="auto"/>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7">
    <w:nsid w:val="13A90019"/>
    <w:multiLevelType w:val="hybridMultilevel"/>
    <w:tmpl w:val="E09A38DC"/>
    <w:lvl w:ilvl="0" w:tplc="661A572E">
      <w:start w:val="1"/>
      <w:numFmt w:val="decimal"/>
      <w:lvlText w:val="%1."/>
      <w:lvlJc w:val="left"/>
      <w:pPr>
        <w:ind w:left="720" w:hanging="360"/>
      </w:pPr>
      <w:rPr>
        <w:rFonts w:ascii="Verdana" w:hAnsi="Verdana" w:cs="Times New Roman" w:hint="default"/>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17334761"/>
    <w:multiLevelType w:val="hybridMultilevel"/>
    <w:tmpl w:val="BC4C491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18B33D42"/>
    <w:multiLevelType w:val="hybridMultilevel"/>
    <w:tmpl w:val="4B2C2E3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19866D9C"/>
    <w:multiLevelType w:val="hybridMultilevel"/>
    <w:tmpl w:val="FAD0B1E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1ABC56CC"/>
    <w:multiLevelType w:val="hybridMultilevel"/>
    <w:tmpl w:val="0E1CC9FA"/>
    <w:lvl w:ilvl="0" w:tplc="34CE4262">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2">
    <w:nsid w:val="202857B9"/>
    <w:multiLevelType w:val="multilevel"/>
    <w:tmpl w:val="559CCAA2"/>
    <w:lvl w:ilvl="0">
      <w:start w:val="1"/>
      <w:numFmt w:val="decimal"/>
      <w:lvlText w:val="%1"/>
      <w:lvlJc w:val="left"/>
      <w:pPr>
        <w:tabs>
          <w:tab w:val="num" w:pos="0"/>
        </w:tabs>
        <w:ind w:left="0" w:hanging="1134"/>
      </w:pPr>
      <w:rPr>
        <w:rFonts w:ascii="Verdana" w:hAnsi="Verdana" w:hint="default"/>
        <w:b w:val="0"/>
        <w:i w:val="0"/>
        <w:sz w:val="18"/>
      </w:rPr>
    </w:lvl>
    <w:lvl w:ilvl="1">
      <w:start w:val="1"/>
      <w:numFmt w:val="decimal"/>
      <w:lvlText w:val="%1.%2"/>
      <w:lvlJc w:val="left"/>
      <w:pPr>
        <w:tabs>
          <w:tab w:val="num" w:pos="0"/>
        </w:tabs>
        <w:ind w:left="0" w:hanging="1134"/>
      </w:pPr>
      <w:rPr>
        <w:rFonts w:ascii="Verdana" w:hAnsi="Verdana" w:hint="default"/>
        <w:b w:val="0"/>
        <w:i w:val="0"/>
        <w:sz w:val="18"/>
      </w:rPr>
    </w:lvl>
    <w:lvl w:ilvl="2">
      <w:start w:val="1"/>
      <w:numFmt w:val="decimal"/>
      <w:lvlText w:val="%1.%2.%3"/>
      <w:lvlJc w:val="left"/>
      <w:pPr>
        <w:tabs>
          <w:tab w:val="num" w:pos="0"/>
        </w:tabs>
        <w:ind w:left="0" w:hanging="1134"/>
      </w:pPr>
      <w:rPr>
        <w:rFonts w:ascii="Verdana" w:hAnsi="Verdana" w:hint="default"/>
        <w:b w:val="0"/>
        <w:i w:val="0"/>
        <w:sz w:val="18"/>
      </w:rPr>
    </w:lvl>
    <w:lvl w:ilvl="3">
      <w:start w:val="1"/>
      <w:numFmt w:val="decimal"/>
      <w:lvlText w:val="%1.%2.%3.%4"/>
      <w:lvlJc w:val="left"/>
      <w:pPr>
        <w:tabs>
          <w:tab w:val="num" w:pos="0"/>
        </w:tabs>
        <w:ind w:left="0" w:hanging="1134"/>
      </w:pPr>
      <w:rPr>
        <w:rFonts w:ascii="Verdana" w:hAnsi="Verdana" w:hint="default"/>
        <w:b w:val="0"/>
        <w:i w:val="0"/>
        <w:sz w:val="18"/>
      </w:rPr>
    </w:lvl>
    <w:lvl w:ilvl="4">
      <w:start w:val="1"/>
      <w:numFmt w:val="decimal"/>
      <w:lvlText w:val="%1.%2.%3.%4.%5"/>
      <w:lvlJc w:val="left"/>
      <w:pPr>
        <w:tabs>
          <w:tab w:val="num" w:pos="0"/>
        </w:tabs>
        <w:ind w:left="0" w:hanging="1134"/>
      </w:pPr>
      <w:rPr>
        <w:rFonts w:ascii="Verdana" w:hAnsi="Verdana" w:hint="default"/>
        <w:b w:val="0"/>
        <w:i w:val="0"/>
        <w:sz w:val="18"/>
      </w:rPr>
    </w:lvl>
    <w:lvl w:ilvl="5">
      <w:start w:val="1"/>
      <w:numFmt w:val="decimal"/>
      <w:lvlText w:val="%1.%2.%3.%4.%5.%6"/>
      <w:lvlJc w:val="left"/>
      <w:pPr>
        <w:tabs>
          <w:tab w:val="num" w:pos="26"/>
        </w:tabs>
        <w:ind w:left="26" w:firstLine="0"/>
      </w:pPr>
      <w:rPr>
        <w:rFonts w:hint="default"/>
      </w:rPr>
    </w:lvl>
    <w:lvl w:ilvl="6">
      <w:start w:val="1"/>
      <w:numFmt w:val="decimal"/>
      <w:lvlText w:val="%1.%2.%3.%4.%5.%6.%7"/>
      <w:lvlJc w:val="left"/>
      <w:pPr>
        <w:tabs>
          <w:tab w:val="num" w:pos="26"/>
        </w:tabs>
        <w:ind w:left="26" w:firstLine="0"/>
      </w:pPr>
      <w:rPr>
        <w:rFonts w:hint="default"/>
      </w:rPr>
    </w:lvl>
    <w:lvl w:ilvl="7">
      <w:start w:val="1"/>
      <w:numFmt w:val="decimal"/>
      <w:lvlText w:val="%1.%2.%3.%4.%5.%6.%7.%8"/>
      <w:lvlJc w:val="left"/>
      <w:pPr>
        <w:tabs>
          <w:tab w:val="num" w:pos="26"/>
        </w:tabs>
        <w:ind w:left="26" w:firstLine="0"/>
      </w:pPr>
      <w:rPr>
        <w:rFonts w:hint="default"/>
      </w:rPr>
    </w:lvl>
    <w:lvl w:ilvl="8">
      <w:start w:val="1"/>
      <w:numFmt w:val="decimal"/>
      <w:lvlText w:val="%1.%2.%3.%4.%5.%6.%7.%8.%9"/>
      <w:lvlJc w:val="left"/>
      <w:pPr>
        <w:tabs>
          <w:tab w:val="num" w:pos="26"/>
        </w:tabs>
        <w:ind w:left="26" w:firstLine="0"/>
      </w:pPr>
      <w:rPr>
        <w:rFonts w:hint="default"/>
      </w:rPr>
    </w:lvl>
  </w:abstractNum>
  <w:abstractNum w:abstractNumId="13">
    <w:nsid w:val="2A332022"/>
    <w:multiLevelType w:val="hybridMultilevel"/>
    <w:tmpl w:val="ED0225C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nsid w:val="2B2C6D14"/>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C416663"/>
    <w:multiLevelType w:val="hybridMultilevel"/>
    <w:tmpl w:val="6F64ABD4"/>
    <w:lvl w:ilvl="0" w:tplc="691815E6">
      <w:start w:val="1"/>
      <w:numFmt w:val="lowerLetter"/>
      <w:lvlText w:val="%1."/>
      <w:lvlJc w:val="left"/>
      <w:pPr>
        <w:ind w:left="720" w:hanging="360"/>
      </w:pPr>
      <w:rPr>
        <w:rFonts w:ascii="Verdana" w:eastAsia="Calibri" w:hAnsi="Verdana" w:cs="Calibri"/>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nsid w:val="2F7C73A8"/>
    <w:multiLevelType w:val="hybridMultilevel"/>
    <w:tmpl w:val="B9628D3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nsid w:val="30601D4E"/>
    <w:multiLevelType w:val="hybridMultilevel"/>
    <w:tmpl w:val="D5BABA20"/>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8">
    <w:nsid w:val="3E614C70"/>
    <w:multiLevelType w:val="hybridMultilevel"/>
    <w:tmpl w:val="C4629068"/>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9">
    <w:nsid w:val="456C0F6A"/>
    <w:multiLevelType w:val="multilevel"/>
    <w:tmpl w:val="FF84FD28"/>
    <w:lvl w:ilvl="0">
      <w:numFmt w:val="decimalZero"/>
      <w:lvlText w:val="%1"/>
      <w:lvlJc w:val="left"/>
      <w:pPr>
        <w:ind w:left="1140" w:hanging="1140"/>
      </w:pPr>
      <w:rPr>
        <w:rFonts w:hint="default"/>
      </w:rPr>
    </w:lvl>
    <w:lvl w:ilvl="1">
      <w:start w:val="5"/>
      <w:numFmt w:val="decimalZero"/>
      <w:lvlText w:val="%1.%2"/>
      <w:lvlJc w:val="left"/>
      <w:pPr>
        <w:ind w:left="1354" w:hanging="1140"/>
      </w:pPr>
      <w:rPr>
        <w:rFonts w:hint="default"/>
      </w:rPr>
    </w:lvl>
    <w:lvl w:ilvl="2">
      <w:start w:val="10"/>
      <w:numFmt w:val="decimal"/>
      <w:lvlText w:val="%1.%2.%3"/>
      <w:lvlJc w:val="left"/>
      <w:pPr>
        <w:ind w:left="1568" w:hanging="1140"/>
      </w:pPr>
      <w:rPr>
        <w:rFonts w:hint="default"/>
      </w:rPr>
    </w:lvl>
    <w:lvl w:ilvl="3">
      <w:start w:val="9"/>
      <w:numFmt w:val="decimalZero"/>
      <w:lvlText w:val="%1.%2.%3.%4"/>
      <w:lvlJc w:val="left"/>
      <w:pPr>
        <w:ind w:left="1782" w:hanging="1140"/>
      </w:pPr>
      <w:rPr>
        <w:rFonts w:hint="default"/>
      </w:rPr>
    </w:lvl>
    <w:lvl w:ilvl="4">
      <w:start w:val="1"/>
      <w:numFmt w:val="decimal"/>
      <w:lvlText w:val="%1.%2.%3.%4.%5"/>
      <w:lvlJc w:val="left"/>
      <w:pPr>
        <w:ind w:left="1996" w:hanging="1140"/>
      </w:pPr>
      <w:rPr>
        <w:rFonts w:hint="default"/>
      </w:rPr>
    </w:lvl>
    <w:lvl w:ilvl="5">
      <w:start w:val="1"/>
      <w:numFmt w:val="decimal"/>
      <w:lvlText w:val="%1.%2.%3.%4.%5.%6"/>
      <w:lvlJc w:val="left"/>
      <w:pPr>
        <w:ind w:left="2510" w:hanging="1440"/>
      </w:pPr>
      <w:rPr>
        <w:rFonts w:hint="default"/>
      </w:rPr>
    </w:lvl>
    <w:lvl w:ilvl="6">
      <w:start w:val="1"/>
      <w:numFmt w:val="decimal"/>
      <w:lvlText w:val="%1.%2.%3.%4.%5.%6.%7"/>
      <w:lvlJc w:val="left"/>
      <w:pPr>
        <w:ind w:left="2724" w:hanging="1440"/>
      </w:pPr>
      <w:rPr>
        <w:rFonts w:hint="default"/>
      </w:rPr>
    </w:lvl>
    <w:lvl w:ilvl="7">
      <w:start w:val="1"/>
      <w:numFmt w:val="decimal"/>
      <w:lvlText w:val="%1.%2.%3.%4.%5.%6.%7.%8"/>
      <w:lvlJc w:val="left"/>
      <w:pPr>
        <w:ind w:left="3298" w:hanging="1800"/>
      </w:pPr>
      <w:rPr>
        <w:rFonts w:hint="default"/>
      </w:rPr>
    </w:lvl>
    <w:lvl w:ilvl="8">
      <w:start w:val="1"/>
      <w:numFmt w:val="decimal"/>
      <w:lvlText w:val="%1.%2.%3.%4.%5.%6.%7.%8.%9"/>
      <w:lvlJc w:val="left"/>
      <w:pPr>
        <w:ind w:left="3872" w:hanging="2160"/>
      </w:pPr>
      <w:rPr>
        <w:rFonts w:hint="default"/>
      </w:rPr>
    </w:lvl>
  </w:abstractNum>
  <w:abstractNum w:abstractNumId="20">
    <w:nsid w:val="45AF2080"/>
    <w:multiLevelType w:val="hybridMultilevel"/>
    <w:tmpl w:val="1D6CFF60"/>
    <w:lvl w:ilvl="0" w:tplc="EAD44E10">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1">
    <w:nsid w:val="46461CB0"/>
    <w:multiLevelType w:val="hybridMultilevel"/>
    <w:tmpl w:val="0F7EB7A6"/>
    <w:lvl w:ilvl="0" w:tplc="C58E5480">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nsid w:val="4E391696"/>
    <w:multiLevelType w:val="hybridMultilevel"/>
    <w:tmpl w:val="49BE69A0"/>
    <w:lvl w:ilvl="0" w:tplc="AA2A8616">
      <w:start w:val="1"/>
      <w:numFmt w:val="decimal"/>
      <w:pStyle w:val="Enumerationwithtext"/>
      <w:lvlText w:val="%1"/>
      <w:lvlJc w:val="left"/>
      <w:pPr>
        <w:tabs>
          <w:tab w:val="num" w:pos="227"/>
        </w:tabs>
        <w:ind w:left="227" w:hanging="227"/>
      </w:pPr>
      <w:rPr>
        <w:rFonts w:ascii="Verdana" w:hAnsi="Verdana" w:hint="default"/>
        <w:b w:val="0"/>
        <w:i w:val="0"/>
        <w:sz w:val="18"/>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3">
    <w:nsid w:val="51BF47A2"/>
    <w:multiLevelType w:val="hybridMultilevel"/>
    <w:tmpl w:val="58843990"/>
    <w:lvl w:ilvl="0" w:tplc="95263C90">
      <w:start w:val="1"/>
      <w:numFmt w:val="lowerLetter"/>
      <w:lvlText w:val="%1."/>
      <w:lvlJc w:val="left"/>
      <w:pPr>
        <w:ind w:left="720" w:hanging="360"/>
      </w:pPr>
      <w:rPr>
        <w:rFonts w:ascii="Verdana" w:eastAsia="Calibri" w:hAnsi="Verdana" w:cs="Calibri"/>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4">
    <w:nsid w:val="555266E1"/>
    <w:multiLevelType w:val="multilevel"/>
    <w:tmpl w:val="425C460A"/>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9F37E70"/>
    <w:multiLevelType w:val="hybridMultilevel"/>
    <w:tmpl w:val="7688CB10"/>
    <w:lvl w:ilvl="0" w:tplc="04130019">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nsid w:val="5CF44284"/>
    <w:multiLevelType w:val="hybridMultilevel"/>
    <w:tmpl w:val="24F2B408"/>
    <w:lvl w:ilvl="0" w:tplc="0413000F">
      <w:start w:val="1"/>
      <w:numFmt w:val="decimal"/>
      <w:lvlText w:val="%1."/>
      <w:lvlJc w:val="left"/>
      <w:pPr>
        <w:tabs>
          <w:tab w:val="num" w:pos="644"/>
        </w:tabs>
        <w:ind w:left="644" w:hanging="360"/>
      </w:pPr>
    </w:lvl>
    <w:lvl w:ilvl="1" w:tplc="04130019" w:tentative="1">
      <w:start w:val="1"/>
      <w:numFmt w:val="lowerLetter"/>
      <w:lvlText w:val="%2."/>
      <w:lvlJc w:val="left"/>
      <w:pPr>
        <w:tabs>
          <w:tab w:val="num" w:pos="1364"/>
        </w:tabs>
        <w:ind w:left="1364" w:hanging="360"/>
      </w:pPr>
    </w:lvl>
    <w:lvl w:ilvl="2" w:tplc="0413001B" w:tentative="1">
      <w:start w:val="1"/>
      <w:numFmt w:val="lowerRoman"/>
      <w:lvlText w:val="%3."/>
      <w:lvlJc w:val="right"/>
      <w:pPr>
        <w:tabs>
          <w:tab w:val="num" w:pos="2084"/>
        </w:tabs>
        <w:ind w:left="2084" w:hanging="180"/>
      </w:pPr>
    </w:lvl>
    <w:lvl w:ilvl="3" w:tplc="0413000F" w:tentative="1">
      <w:start w:val="1"/>
      <w:numFmt w:val="decimal"/>
      <w:lvlText w:val="%4."/>
      <w:lvlJc w:val="left"/>
      <w:pPr>
        <w:tabs>
          <w:tab w:val="num" w:pos="2804"/>
        </w:tabs>
        <w:ind w:left="2804" w:hanging="360"/>
      </w:pPr>
    </w:lvl>
    <w:lvl w:ilvl="4" w:tplc="04130019" w:tentative="1">
      <w:start w:val="1"/>
      <w:numFmt w:val="lowerLetter"/>
      <w:lvlText w:val="%5."/>
      <w:lvlJc w:val="left"/>
      <w:pPr>
        <w:tabs>
          <w:tab w:val="num" w:pos="3524"/>
        </w:tabs>
        <w:ind w:left="3524" w:hanging="360"/>
      </w:pPr>
    </w:lvl>
    <w:lvl w:ilvl="5" w:tplc="0413001B" w:tentative="1">
      <w:start w:val="1"/>
      <w:numFmt w:val="lowerRoman"/>
      <w:lvlText w:val="%6."/>
      <w:lvlJc w:val="right"/>
      <w:pPr>
        <w:tabs>
          <w:tab w:val="num" w:pos="4244"/>
        </w:tabs>
        <w:ind w:left="4244" w:hanging="180"/>
      </w:pPr>
    </w:lvl>
    <w:lvl w:ilvl="6" w:tplc="0413000F" w:tentative="1">
      <w:start w:val="1"/>
      <w:numFmt w:val="decimal"/>
      <w:lvlText w:val="%7."/>
      <w:lvlJc w:val="left"/>
      <w:pPr>
        <w:tabs>
          <w:tab w:val="num" w:pos="4964"/>
        </w:tabs>
        <w:ind w:left="4964" w:hanging="360"/>
      </w:pPr>
    </w:lvl>
    <w:lvl w:ilvl="7" w:tplc="04130019" w:tentative="1">
      <w:start w:val="1"/>
      <w:numFmt w:val="lowerLetter"/>
      <w:lvlText w:val="%8."/>
      <w:lvlJc w:val="left"/>
      <w:pPr>
        <w:tabs>
          <w:tab w:val="num" w:pos="5684"/>
        </w:tabs>
        <w:ind w:left="5684" w:hanging="360"/>
      </w:pPr>
    </w:lvl>
    <w:lvl w:ilvl="8" w:tplc="0413001B" w:tentative="1">
      <w:start w:val="1"/>
      <w:numFmt w:val="lowerRoman"/>
      <w:lvlText w:val="%9."/>
      <w:lvlJc w:val="right"/>
      <w:pPr>
        <w:tabs>
          <w:tab w:val="num" w:pos="6404"/>
        </w:tabs>
        <w:ind w:left="6404" w:hanging="180"/>
      </w:pPr>
    </w:lvl>
  </w:abstractNum>
  <w:abstractNum w:abstractNumId="27">
    <w:nsid w:val="5F5E7613"/>
    <w:multiLevelType w:val="hybridMultilevel"/>
    <w:tmpl w:val="214E0AE6"/>
    <w:lvl w:ilvl="0" w:tplc="B8E25908">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8">
    <w:nsid w:val="66006788"/>
    <w:multiLevelType w:val="hybridMultilevel"/>
    <w:tmpl w:val="77069D78"/>
    <w:lvl w:ilvl="0" w:tplc="8CE81D14">
      <w:start w:val="1"/>
      <w:numFmt w:val="decimal"/>
      <w:lvlText w:val="%1."/>
      <w:lvlJc w:val="left"/>
      <w:pPr>
        <w:ind w:left="720" w:hanging="360"/>
      </w:pPr>
      <w:rPr>
        <w:rFonts w:ascii="Calibri" w:eastAsia="Calibri" w:hAnsi="Calibri"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nsid w:val="68223064"/>
    <w:multiLevelType w:val="hybridMultilevel"/>
    <w:tmpl w:val="6598D734"/>
    <w:lvl w:ilvl="0" w:tplc="0413000F">
      <w:start w:val="1"/>
      <w:numFmt w:val="decimal"/>
      <w:lvlText w:val="%1."/>
      <w:lvlJc w:val="left"/>
      <w:pPr>
        <w:tabs>
          <w:tab w:val="num" w:pos="644"/>
        </w:tabs>
        <w:ind w:left="644" w:hanging="360"/>
      </w:pPr>
    </w:lvl>
    <w:lvl w:ilvl="1" w:tplc="04130019" w:tentative="1">
      <w:start w:val="1"/>
      <w:numFmt w:val="lowerLetter"/>
      <w:lvlText w:val="%2."/>
      <w:lvlJc w:val="left"/>
      <w:pPr>
        <w:tabs>
          <w:tab w:val="num" w:pos="1364"/>
        </w:tabs>
        <w:ind w:left="1364" w:hanging="360"/>
      </w:pPr>
    </w:lvl>
    <w:lvl w:ilvl="2" w:tplc="0413001B" w:tentative="1">
      <w:start w:val="1"/>
      <w:numFmt w:val="lowerRoman"/>
      <w:lvlText w:val="%3."/>
      <w:lvlJc w:val="right"/>
      <w:pPr>
        <w:tabs>
          <w:tab w:val="num" w:pos="2084"/>
        </w:tabs>
        <w:ind w:left="2084" w:hanging="180"/>
      </w:pPr>
    </w:lvl>
    <w:lvl w:ilvl="3" w:tplc="0413000F" w:tentative="1">
      <w:start w:val="1"/>
      <w:numFmt w:val="decimal"/>
      <w:lvlText w:val="%4."/>
      <w:lvlJc w:val="left"/>
      <w:pPr>
        <w:tabs>
          <w:tab w:val="num" w:pos="2804"/>
        </w:tabs>
        <w:ind w:left="2804" w:hanging="360"/>
      </w:pPr>
    </w:lvl>
    <w:lvl w:ilvl="4" w:tplc="04130019" w:tentative="1">
      <w:start w:val="1"/>
      <w:numFmt w:val="lowerLetter"/>
      <w:lvlText w:val="%5."/>
      <w:lvlJc w:val="left"/>
      <w:pPr>
        <w:tabs>
          <w:tab w:val="num" w:pos="3524"/>
        </w:tabs>
        <w:ind w:left="3524" w:hanging="360"/>
      </w:pPr>
    </w:lvl>
    <w:lvl w:ilvl="5" w:tplc="0413001B" w:tentative="1">
      <w:start w:val="1"/>
      <w:numFmt w:val="lowerRoman"/>
      <w:lvlText w:val="%6."/>
      <w:lvlJc w:val="right"/>
      <w:pPr>
        <w:tabs>
          <w:tab w:val="num" w:pos="4244"/>
        </w:tabs>
        <w:ind w:left="4244" w:hanging="180"/>
      </w:pPr>
    </w:lvl>
    <w:lvl w:ilvl="6" w:tplc="0413000F" w:tentative="1">
      <w:start w:val="1"/>
      <w:numFmt w:val="decimal"/>
      <w:lvlText w:val="%7."/>
      <w:lvlJc w:val="left"/>
      <w:pPr>
        <w:tabs>
          <w:tab w:val="num" w:pos="4964"/>
        </w:tabs>
        <w:ind w:left="4964" w:hanging="360"/>
      </w:pPr>
    </w:lvl>
    <w:lvl w:ilvl="7" w:tplc="04130019" w:tentative="1">
      <w:start w:val="1"/>
      <w:numFmt w:val="lowerLetter"/>
      <w:lvlText w:val="%8."/>
      <w:lvlJc w:val="left"/>
      <w:pPr>
        <w:tabs>
          <w:tab w:val="num" w:pos="5684"/>
        </w:tabs>
        <w:ind w:left="5684" w:hanging="360"/>
      </w:pPr>
    </w:lvl>
    <w:lvl w:ilvl="8" w:tplc="0413001B" w:tentative="1">
      <w:start w:val="1"/>
      <w:numFmt w:val="lowerRoman"/>
      <w:lvlText w:val="%9."/>
      <w:lvlJc w:val="right"/>
      <w:pPr>
        <w:tabs>
          <w:tab w:val="num" w:pos="6404"/>
        </w:tabs>
        <w:ind w:left="6404" w:hanging="180"/>
      </w:pPr>
    </w:lvl>
  </w:abstractNum>
  <w:abstractNum w:abstractNumId="30">
    <w:nsid w:val="68735A8D"/>
    <w:multiLevelType w:val="multilevel"/>
    <w:tmpl w:val="34868656"/>
    <w:lvl w:ilvl="0">
      <w:start w:val="3"/>
      <w:numFmt w:val="decimal"/>
      <w:lvlText w:val="%1"/>
      <w:lvlJc w:val="left"/>
      <w:pPr>
        <w:ind w:left="600" w:hanging="600"/>
      </w:pPr>
      <w:rPr>
        <w:rFonts w:hint="default"/>
      </w:rPr>
    </w:lvl>
    <w:lvl w:ilvl="1">
      <w:start w:val="3"/>
      <w:numFmt w:val="decimal"/>
      <w:lvlText w:val="%1.%2"/>
      <w:lvlJc w:val="left"/>
      <w:pPr>
        <w:ind w:left="978" w:hanging="600"/>
      </w:pPr>
      <w:rPr>
        <w:rFonts w:hint="default"/>
      </w:rPr>
    </w:lvl>
    <w:lvl w:ilvl="2">
      <w:start w:val="1"/>
      <w:numFmt w:val="decimal"/>
      <w:lvlText w:val="%1.%2.%3"/>
      <w:lvlJc w:val="left"/>
      <w:pPr>
        <w:ind w:left="1476" w:hanging="720"/>
      </w:pPr>
      <w:rPr>
        <w:rFonts w:hint="default"/>
      </w:rPr>
    </w:lvl>
    <w:lvl w:ilvl="3">
      <w:start w:val="2"/>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1">
    <w:nsid w:val="6BDF2722"/>
    <w:multiLevelType w:val="hybridMultilevel"/>
    <w:tmpl w:val="1070081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2">
    <w:nsid w:val="6CF07357"/>
    <w:multiLevelType w:val="hybridMultilevel"/>
    <w:tmpl w:val="60D89734"/>
    <w:lvl w:ilvl="0" w:tplc="3F98111A">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3">
    <w:nsid w:val="6D5103B1"/>
    <w:multiLevelType w:val="hybridMultilevel"/>
    <w:tmpl w:val="29DEA6F8"/>
    <w:lvl w:ilvl="0" w:tplc="001CA93C">
      <w:start w:val="1"/>
      <w:numFmt w:val="decimal"/>
      <w:lvlText w:val="%1."/>
      <w:lvlJc w:val="left"/>
      <w:pPr>
        <w:tabs>
          <w:tab w:val="num" w:pos="644"/>
        </w:tabs>
        <w:ind w:left="644" w:hanging="360"/>
      </w:pPr>
      <w:rPr>
        <w:b w:val="0"/>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4">
    <w:nsid w:val="6DCC6E73"/>
    <w:multiLevelType w:val="hybridMultilevel"/>
    <w:tmpl w:val="9DD44FDE"/>
    <w:lvl w:ilvl="0" w:tplc="39AAB790">
      <w:numFmt w:val="bullet"/>
      <w:lvlText w:val="-"/>
      <w:lvlJc w:val="left"/>
      <w:pPr>
        <w:ind w:left="720" w:hanging="360"/>
      </w:pPr>
      <w:rPr>
        <w:rFonts w:ascii="Verdana" w:eastAsia="Times New Roman" w:hAnsi="Verdana" w:cs="TT29At00"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nsid w:val="70105363"/>
    <w:multiLevelType w:val="hybridMultilevel"/>
    <w:tmpl w:val="65F4CFFE"/>
    <w:lvl w:ilvl="0" w:tplc="20D84BA4">
      <w:start w:val="1"/>
      <w:numFmt w:val="bullet"/>
      <w:pStyle w:val="Indentedenumerationwithtext"/>
      <w:lvlText w:val="-"/>
      <w:lvlJc w:val="left"/>
      <w:pPr>
        <w:tabs>
          <w:tab w:val="num" w:pos="227"/>
        </w:tabs>
        <w:ind w:left="454" w:hanging="227"/>
      </w:pPr>
      <w:rPr>
        <w:rFonts w:ascii="Verdana" w:hAnsi="Verdana" w:hint="default"/>
        <w:b w:val="0"/>
        <w:i w:val="0"/>
        <w:position w:val="0"/>
        <w:sz w:val="18"/>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nsid w:val="70454D38"/>
    <w:multiLevelType w:val="hybridMultilevel"/>
    <w:tmpl w:val="1F7C258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7">
    <w:nsid w:val="79A56F5F"/>
    <w:multiLevelType w:val="multilevel"/>
    <w:tmpl w:val="A6EE7782"/>
    <w:lvl w:ilvl="0">
      <w:start w:val="1"/>
      <w:numFmt w:val="decimal"/>
      <w:pStyle w:val="Kop1"/>
      <w:lvlText w:val="%1"/>
      <w:lvlJc w:val="left"/>
      <w:pPr>
        <w:tabs>
          <w:tab w:val="num" w:pos="0"/>
        </w:tabs>
        <w:ind w:left="0" w:hanging="1134"/>
      </w:pPr>
      <w:rPr>
        <w:rFonts w:ascii="Verdana" w:hAnsi="Verdana" w:hint="default"/>
        <w:b w:val="0"/>
        <w:i w:val="0"/>
        <w:sz w:val="24"/>
      </w:rPr>
    </w:lvl>
    <w:lvl w:ilvl="1">
      <w:start w:val="1"/>
      <w:numFmt w:val="decimal"/>
      <w:pStyle w:val="Kop2"/>
      <w:lvlText w:val="%1.%2"/>
      <w:lvlJc w:val="left"/>
      <w:pPr>
        <w:tabs>
          <w:tab w:val="num" w:pos="0"/>
        </w:tabs>
        <w:ind w:left="0" w:hanging="1134"/>
      </w:pPr>
      <w:rPr>
        <w:rFonts w:ascii="Verdana" w:hAnsi="Verdana" w:hint="default"/>
        <w:b/>
        <w:i w:val="0"/>
        <w:sz w:val="18"/>
      </w:rPr>
    </w:lvl>
    <w:lvl w:ilvl="2">
      <w:start w:val="1"/>
      <w:numFmt w:val="decimal"/>
      <w:pStyle w:val="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0"/>
        </w:tabs>
        <w:ind w:left="0" w:hanging="1134"/>
      </w:pPr>
      <w:rPr>
        <w:rFonts w:ascii="Verdana" w:hAnsi="Verdana" w:hint="default"/>
        <w:b w:val="0"/>
        <w:i w:val="0"/>
        <w:sz w:val="18"/>
      </w:rPr>
    </w:lvl>
    <w:lvl w:ilvl="4">
      <w:start w:val="1"/>
      <w:numFmt w:val="decimal"/>
      <w:pStyle w:val="Kop5"/>
      <w:lvlText w:val="%1.%2.%3.%4.%5"/>
      <w:lvlJc w:val="left"/>
      <w:pPr>
        <w:tabs>
          <w:tab w:val="num" w:pos="0"/>
        </w:tabs>
        <w:ind w:left="0" w:hanging="1134"/>
      </w:pPr>
      <w:rPr>
        <w:rFonts w:ascii="Verdana" w:hAnsi="Verdana" w:hint="default"/>
        <w:b w:val="0"/>
        <w:i w:val="0"/>
        <w:sz w:val="18"/>
      </w:rPr>
    </w:lvl>
    <w:lvl w:ilvl="5">
      <w:start w:val="1"/>
      <w:numFmt w:val="decimal"/>
      <w:lvlText w:val="%1.%2.%3.%4.%5.%6"/>
      <w:lvlJc w:val="left"/>
      <w:pPr>
        <w:tabs>
          <w:tab w:val="num" w:pos="-694"/>
        </w:tabs>
        <w:ind w:left="-694" w:firstLine="0"/>
      </w:pPr>
      <w:rPr>
        <w:rFonts w:hint="default"/>
      </w:rPr>
    </w:lvl>
    <w:lvl w:ilvl="6">
      <w:start w:val="1"/>
      <w:numFmt w:val="decimal"/>
      <w:lvlText w:val="%1.%2.%3.%4.%5.%6.%7"/>
      <w:lvlJc w:val="left"/>
      <w:pPr>
        <w:tabs>
          <w:tab w:val="num" w:pos="-694"/>
        </w:tabs>
        <w:ind w:left="-694" w:firstLine="0"/>
      </w:pPr>
      <w:rPr>
        <w:rFonts w:hint="default"/>
      </w:rPr>
    </w:lvl>
    <w:lvl w:ilvl="7">
      <w:start w:val="1"/>
      <w:numFmt w:val="decimal"/>
      <w:lvlText w:val="%1.%2.%3.%4.%5.%6.%7.%8"/>
      <w:lvlJc w:val="left"/>
      <w:pPr>
        <w:tabs>
          <w:tab w:val="num" w:pos="-694"/>
        </w:tabs>
        <w:ind w:left="-694" w:firstLine="0"/>
      </w:pPr>
      <w:rPr>
        <w:rFonts w:hint="default"/>
      </w:rPr>
    </w:lvl>
    <w:lvl w:ilvl="8">
      <w:start w:val="1"/>
      <w:numFmt w:val="decimal"/>
      <w:lvlText w:val="%1.%2.%3.%4.%5.%6.%7.%8.%9"/>
      <w:lvlJc w:val="left"/>
      <w:pPr>
        <w:tabs>
          <w:tab w:val="num" w:pos="-694"/>
        </w:tabs>
        <w:ind w:left="-694" w:firstLine="0"/>
      </w:pPr>
      <w:rPr>
        <w:rFonts w:hint="default"/>
      </w:rPr>
    </w:lvl>
  </w:abstractNum>
  <w:abstractNum w:abstractNumId="38">
    <w:nsid w:val="7A2E0CAC"/>
    <w:multiLevelType w:val="hybridMultilevel"/>
    <w:tmpl w:val="02F48266"/>
    <w:lvl w:ilvl="0" w:tplc="1F80B312">
      <w:start w:val="1"/>
      <w:numFmt w:val="lowerLetter"/>
      <w:lvlText w:val="%1."/>
      <w:lvlJc w:val="left"/>
      <w:pPr>
        <w:ind w:left="720" w:hanging="360"/>
      </w:pPr>
      <w:rPr>
        <w:rFonts w:ascii="Verdana" w:eastAsia="Calibri" w:hAnsi="Verdana" w:cs="Calibri"/>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9">
    <w:nsid w:val="7D364982"/>
    <w:multiLevelType w:val="multilevel"/>
    <w:tmpl w:val="14C29A88"/>
    <w:lvl w:ilvl="0">
      <w:start w:val="1"/>
      <w:numFmt w:val="decimal"/>
      <w:lvlText w:val="%1"/>
      <w:lvlJc w:val="left"/>
      <w:pPr>
        <w:tabs>
          <w:tab w:val="num" w:pos="0"/>
        </w:tabs>
        <w:ind w:left="0" w:hanging="2268"/>
      </w:pPr>
      <w:rPr>
        <w:rFonts w:ascii="Verdana" w:hAnsi="Verdana" w:hint="default"/>
        <w:b w:val="0"/>
        <w:i w:val="0"/>
        <w:sz w:val="24"/>
      </w:rPr>
    </w:lvl>
    <w:lvl w:ilvl="1">
      <w:start w:val="1"/>
      <w:numFmt w:val="decimal"/>
      <w:lvlText w:val="%1.%2"/>
      <w:lvlJc w:val="left"/>
      <w:pPr>
        <w:tabs>
          <w:tab w:val="num" w:pos="0"/>
        </w:tabs>
        <w:ind w:left="0" w:hanging="2268"/>
      </w:pPr>
      <w:rPr>
        <w:rFonts w:ascii="Verdana" w:hAnsi="Verdana" w:hint="default"/>
        <w:b/>
        <w:i w:val="0"/>
        <w:sz w:val="18"/>
      </w:rPr>
    </w:lvl>
    <w:lvl w:ilvl="2">
      <w:start w:val="1"/>
      <w:numFmt w:val="decimal"/>
      <w:lvlText w:val="%1.%2.%3"/>
      <w:lvlJc w:val="left"/>
      <w:pPr>
        <w:tabs>
          <w:tab w:val="num" w:pos="720"/>
        </w:tabs>
        <w:ind w:left="720" w:hanging="2268"/>
      </w:pPr>
      <w:rPr>
        <w:rFonts w:ascii="Lucida Fax" w:hAnsi="Lucida Fax" w:hint="default"/>
        <w:b/>
        <w:i w:val="0"/>
        <w:sz w:val="18"/>
      </w:rPr>
    </w:lvl>
    <w:lvl w:ilvl="3">
      <w:start w:val="1"/>
      <w:numFmt w:val="decimal"/>
      <w:lvlText w:val="%1.%2.%3.%4"/>
      <w:lvlJc w:val="left"/>
      <w:pPr>
        <w:tabs>
          <w:tab w:val="num" w:pos="0"/>
        </w:tabs>
        <w:ind w:left="0" w:hanging="1134"/>
      </w:pPr>
      <w:rPr>
        <w:rFonts w:ascii="Verdana" w:hAnsi="Verdana" w:hint="default"/>
        <w:b w:val="0"/>
        <w:i w:val="0"/>
        <w:sz w:val="18"/>
      </w:rPr>
    </w:lvl>
    <w:lvl w:ilvl="4">
      <w:start w:val="1"/>
      <w:numFmt w:val="decimal"/>
      <w:lvlText w:val="%1.%2.%3.%4.%5"/>
      <w:lvlJc w:val="left"/>
      <w:pPr>
        <w:tabs>
          <w:tab w:val="num" w:pos="0"/>
        </w:tabs>
        <w:ind w:left="0" w:hanging="2268"/>
      </w:pPr>
      <w:rPr>
        <w:rFonts w:ascii="Verdana" w:hAnsi="Verdana" w:hint="default"/>
        <w:b w:val="0"/>
        <w:i w:val="0"/>
        <w:sz w:val="18"/>
      </w:rPr>
    </w:lvl>
    <w:lvl w:ilvl="5">
      <w:start w:val="1"/>
      <w:numFmt w:val="decimal"/>
      <w:lvlText w:val="%1.%2.%3.%4.%5.%6"/>
      <w:lvlJc w:val="left"/>
      <w:pPr>
        <w:tabs>
          <w:tab w:val="num" w:pos="26"/>
        </w:tabs>
        <w:ind w:left="26" w:firstLine="0"/>
      </w:pPr>
      <w:rPr>
        <w:rFonts w:hint="default"/>
      </w:rPr>
    </w:lvl>
    <w:lvl w:ilvl="6">
      <w:start w:val="1"/>
      <w:numFmt w:val="decimal"/>
      <w:lvlText w:val="%1.%2.%3.%4.%5.%6.%7"/>
      <w:lvlJc w:val="left"/>
      <w:pPr>
        <w:tabs>
          <w:tab w:val="num" w:pos="26"/>
        </w:tabs>
        <w:ind w:left="26" w:firstLine="0"/>
      </w:pPr>
      <w:rPr>
        <w:rFonts w:hint="default"/>
      </w:rPr>
    </w:lvl>
    <w:lvl w:ilvl="7">
      <w:start w:val="1"/>
      <w:numFmt w:val="decimal"/>
      <w:lvlText w:val="%1.%2.%3.%4.%5.%6.%7.%8"/>
      <w:lvlJc w:val="left"/>
      <w:pPr>
        <w:tabs>
          <w:tab w:val="num" w:pos="26"/>
        </w:tabs>
        <w:ind w:left="26" w:firstLine="0"/>
      </w:pPr>
      <w:rPr>
        <w:rFonts w:hint="default"/>
      </w:rPr>
    </w:lvl>
    <w:lvl w:ilvl="8">
      <w:start w:val="1"/>
      <w:numFmt w:val="decimal"/>
      <w:lvlText w:val="%1.%2.%3.%4.%5.%6.%7.%8.%9"/>
      <w:lvlJc w:val="left"/>
      <w:pPr>
        <w:tabs>
          <w:tab w:val="num" w:pos="26"/>
        </w:tabs>
        <w:ind w:left="26" w:firstLine="0"/>
      </w:pPr>
      <w:rPr>
        <w:rFonts w:hint="default"/>
      </w:rPr>
    </w:lvl>
  </w:abstractNum>
  <w:abstractNum w:abstractNumId="40">
    <w:nsid w:val="7D5C0BDF"/>
    <w:multiLevelType w:val="hybridMultilevel"/>
    <w:tmpl w:val="3392C4FA"/>
    <w:lvl w:ilvl="0" w:tplc="0413000F">
      <w:start w:val="1"/>
      <w:numFmt w:val="decimal"/>
      <w:lvlText w:val="%1."/>
      <w:lvlJc w:val="left"/>
      <w:pPr>
        <w:tabs>
          <w:tab w:val="num" w:pos="644"/>
        </w:tabs>
        <w:ind w:left="644" w:hanging="360"/>
      </w:pPr>
    </w:lvl>
    <w:lvl w:ilvl="1" w:tplc="04130019" w:tentative="1">
      <w:start w:val="1"/>
      <w:numFmt w:val="lowerLetter"/>
      <w:lvlText w:val="%2."/>
      <w:lvlJc w:val="left"/>
      <w:pPr>
        <w:tabs>
          <w:tab w:val="num" w:pos="1364"/>
        </w:tabs>
        <w:ind w:left="1364" w:hanging="360"/>
      </w:pPr>
    </w:lvl>
    <w:lvl w:ilvl="2" w:tplc="0413001B" w:tentative="1">
      <w:start w:val="1"/>
      <w:numFmt w:val="lowerRoman"/>
      <w:lvlText w:val="%3."/>
      <w:lvlJc w:val="right"/>
      <w:pPr>
        <w:tabs>
          <w:tab w:val="num" w:pos="2084"/>
        </w:tabs>
        <w:ind w:left="2084" w:hanging="180"/>
      </w:pPr>
    </w:lvl>
    <w:lvl w:ilvl="3" w:tplc="0413000F" w:tentative="1">
      <w:start w:val="1"/>
      <w:numFmt w:val="decimal"/>
      <w:lvlText w:val="%4."/>
      <w:lvlJc w:val="left"/>
      <w:pPr>
        <w:tabs>
          <w:tab w:val="num" w:pos="2804"/>
        </w:tabs>
        <w:ind w:left="2804" w:hanging="360"/>
      </w:pPr>
    </w:lvl>
    <w:lvl w:ilvl="4" w:tplc="04130019" w:tentative="1">
      <w:start w:val="1"/>
      <w:numFmt w:val="lowerLetter"/>
      <w:lvlText w:val="%5."/>
      <w:lvlJc w:val="left"/>
      <w:pPr>
        <w:tabs>
          <w:tab w:val="num" w:pos="3524"/>
        </w:tabs>
        <w:ind w:left="3524" w:hanging="360"/>
      </w:pPr>
    </w:lvl>
    <w:lvl w:ilvl="5" w:tplc="0413001B" w:tentative="1">
      <w:start w:val="1"/>
      <w:numFmt w:val="lowerRoman"/>
      <w:lvlText w:val="%6."/>
      <w:lvlJc w:val="right"/>
      <w:pPr>
        <w:tabs>
          <w:tab w:val="num" w:pos="4244"/>
        </w:tabs>
        <w:ind w:left="4244" w:hanging="180"/>
      </w:pPr>
    </w:lvl>
    <w:lvl w:ilvl="6" w:tplc="0413000F" w:tentative="1">
      <w:start w:val="1"/>
      <w:numFmt w:val="decimal"/>
      <w:lvlText w:val="%7."/>
      <w:lvlJc w:val="left"/>
      <w:pPr>
        <w:tabs>
          <w:tab w:val="num" w:pos="4964"/>
        </w:tabs>
        <w:ind w:left="4964" w:hanging="360"/>
      </w:pPr>
    </w:lvl>
    <w:lvl w:ilvl="7" w:tplc="04130019" w:tentative="1">
      <w:start w:val="1"/>
      <w:numFmt w:val="lowerLetter"/>
      <w:lvlText w:val="%8."/>
      <w:lvlJc w:val="left"/>
      <w:pPr>
        <w:tabs>
          <w:tab w:val="num" w:pos="5684"/>
        </w:tabs>
        <w:ind w:left="5684" w:hanging="360"/>
      </w:pPr>
    </w:lvl>
    <w:lvl w:ilvl="8" w:tplc="0413001B" w:tentative="1">
      <w:start w:val="1"/>
      <w:numFmt w:val="lowerRoman"/>
      <w:lvlText w:val="%9."/>
      <w:lvlJc w:val="right"/>
      <w:pPr>
        <w:tabs>
          <w:tab w:val="num" w:pos="6404"/>
        </w:tabs>
        <w:ind w:left="6404" w:hanging="180"/>
      </w:pPr>
    </w:lvl>
  </w:abstractNum>
  <w:num w:numId="1">
    <w:abstractNumId w:val="22"/>
  </w:num>
  <w:num w:numId="2">
    <w:abstractNumId w:val="35"/>
  </w:num>
  <w:num w:numId="3">
    <w:abstractNumId w:val="12"/>
  </w:num>
  <w:num w:numId="4">
    <w:abstractNumId w:val="12"/>
  </w:num>
  <w:num w:numId="5">
    <w:abstractNumId w:val="12"/>
  </w:num>
  <w:num w:numId="6">
    <w:abstractNumId w:val="37"/>
  </w:num>
  <w:num w:numId="7">
    <w:abstractNumId w:val="37"/>
  </w:num>
  <w:num w:numId="8">
    <w:abstractNumId w:val="3"/>
  </w:num>
  <w:num w:numId="9">
    <w:abstractNumId w:val="14"/>
  </w:num>
  <w:num w:numId="10">
    <w:abstractNumId w:val="0"/>
  </w:num>
  <w:num w:numId="11">
    <w:abstractNumId w:val="1"/>
  </w:num>
  <w:num w:numId="12">
    <w:abstractNumId w:val="33"/>
  </w:num>
  <w:num w:numId="13">
    <w:abstractNumId w:val="17"/>
  </w:num>
  <w:num w:numId="14">
    <w:abstractNumId w:val="4"/>
  </w:num>
  <w:num w:numId="15">
    <w:abstractNumId w:val="38"/>
  </w:num>
  <w:num w:numId="16">
    <w:abstractNumId w:val="23"/>
  </w:num>
  <w:num w:numId="17">
    <w:abstractNumId w:val="15"/>
  </w:num>
  <w:num w:numId="18">
    <w:abstractNumId w:val="21"/>
  </w:num>
  <w:num w:numId="19">
    <w:abstractNumId w:val="20"/>
  </w:num>
  <w:num w:numId="20">
    <w:abstractNumId w:val="6"/>
  </w:num>
  <w:num w:numId="21">
    <w:abstractNumId w:val="25"/>
  </w:num>
  <w:num w:numId="22">
    <w:abstractNumId w:val="32"/>
  </w:num>
  <w:num w:numId="23">
    <w:abstractNumId w:val="9"/>
  </w:num>
  <w:num w:numId="24">
    <w:abstractNumId w:val="27"/>
  </w:num>
  <w:num w:numId="25">
    <w:abstractNumId w:val="16"/>
  </w:num>
  <w:num w:numId="26">
    <w:abstractNumId w:val="11"/>
  </w:num>
  <w:num w:numId="27">
    <w:abstractNumId w:val="8"/>
  </w:num>
  <w:num w:numId="28">
    <w:abstractNumId w:val="28"/>
  </w:num>
  <w:num w:numId="29">
    <w:abstractNumId w:val="10"/>
  </w:num>
  <w:num w:numId="30">
    <w:abstractNumId w:val="7"/>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34"/>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0"/>
  </w:num>
  <w:num w:numId="37">
    <w:abstractNumId w:val="5"/>
  </w:num>
  <w:num w:numId="38">
    <w:abstractNumId w:val="24"/>
  </w:num>
  <w:num w:numId="39">
    <w:abstractNumId w:val="26"/>
  </w:num>
  <w:num w:numId="40">
    <w:abstractNumId w:val="40"/>
  </w:num>
  <w:num w:numId="41">
    <w:abstractNumId w:val="2"/>
  </w:num>
  <w:num w:numId="42">
    <w:abstractNumId w:val="31"/>
  </w:num>
  <w:num w:numId="43">
    <w:abstractNumId w:val="36"/>
  </w:num>
  <w:num w:numId="4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docVars>
    <w:docVar w:name="app" w:val="0"/>
    <w:docVar w:name="author" w:val="Marijn"/>
    <w:docVar w:name="blank_date" w:val="Yes"/>
    <w:docVar w:name="classif" w:val="0"/>
    <w:docVar w:name="date" w:val="12-1-2010"/>
    <w:docVar w:name="fr" w:val="2"/>
    <w:docVar w:name="lang" w:val="1043"/>
    <w:docVar w:name="logoprint" w:val="Yes"/>
    <w:docVar w:name="print" w:val="blank"/>
    <w:docVar w:name="rdate" w:val="12-1-2010"/>
    <w:docVar w:name="rlang" w:val="1043"/>
    <w:docVar w:name="sending" w:val="0"/>
    <w:docVar w:name="styles" w:val="yes"/>
    <w:docVar w:name="ttype" w:val="0"/>
    <w:docVar w:name="type" w:val="Appendix"/>
    <w:docVar w:name="xfrf" w:val="1"/>
    <w:docVar w:name="xfrn" w:val="1"/>
  </w:docVars>
  <w:rsids>
    <w:rsidRoot w:val="002B15A8"/>
    <w:rsid w:val="00011B62"/>
    <w:rsid w:val="0003071F"/>
    <w:rsid w:val="00047BA4"/>
    <w:rsid w:val="00054E01"/>
    <w:rsid w:val="00056FE3"/>
    <w:rsid w:val="000628DE"/>
    <w:rsid w:val="0006768A"/>
    <w:rsid w:val="000703C3"/>
    <w:rsid w:val="000864AF"/>
    <w:rsid w:val="000A32AF"/>
    <w:rsid w:val="000A662A"/>
    <w:rsid w:val="000C4C23"/>
    <w:rsid w:val="000C7A16"/>
    <w:rsid w:val="000E1857"/>
    <w:rsid w:val="000E3131"/>
    <w:rsid w:val="000E33BB"/>
    <w:rsid w:val="000F249F"/>
    <w:rsid w:val="00100347"/>
    <w:rsid w:val="001012F6"/>
    <w:rsid w:val="00105896"/>
    <w:rsid w:val="001069E1"/>
    <w:rsid w:val="00123720"/>
    <w:rsid w:val="00133C2C"/>
    <w:rsid w:val="00137F2C"/>
    <w:rsid w:val="00144E0F"/>
    <w:rsid w:val="00144F76"/>
    <w:rsid w:val="00145319"/>
    <w:rsid w:val="00171273"/>
    <w:rsid w:val="00173C41"/>
    <w:rsid w:val="00183B48"/>
    <w:rsid w:val="00190100"/>
    <w:rsid w:val="00196F7E"/>
    <w:rsid w:val="001B2985"/>
    <w:rsid w:val="001D14E8"/>
    <w:rsid w:val="001E0195"/>
    <w:rsid w:val="001E72C3"/>
    <w:rsid w:val="001F0E1D"/>
    <w:rsid w:val="0020387D"/>
    <w:rsid w:val="00213E59"/>
    <w:rsid w:val="002306FB"/>
    <w:rsid w:val="00237FBE"/>
    <w:rsid w:val="0024312A"/>
    <w:rsid w:val="00246205"/>
    <w:rsid w:val="0024708C"/>
    <w:rsid w:val="00253176"/>
    <w:rsid w:val="00261E28"/>
    <w:rsid w:val="002736B4"/>
    <w:rsid w:val="002755C0"/>
    <w:rsid w:val="002777BD"/>
    <w:rsid w:val="002865A2"/>
    <w:rsid w:val="002929A2"/>
    <w:rsid w:val="00296036"/>
    <w:rsid w:val="00297C72"/>
    <w:rsid w:val="00297CED"/>
    <w:rsid w:val="002A1CB3"/>
    <w:rsid w:val="002A63E9"/>
    <w:rsid w:val="002B15A8"/>
    <w:rsid w:val="002B44A0"/>
    <w:rsid w:val="002B63C5"/>
    <w:rsid w:val="002B6433"/>
    <w:rsid w:val="002C1774"/>
    <w:rsid w:val="002D2F3B"/>
    <w:rsid w:val="002D3235"/>
    <w:rsid w:val="002D56C6"/>
    <w:rsid w:val="002E3750"/>
    <w:rsid w:val="002E405A"/>
    <w:rsid w:val="002E7AEE"/>
    <w:rsid w:val="002F1164"/>
    <w:rsid w:val="0031078B"/>
    <w:rsid w:val="0031624E"/>
    <w:rsid w:val="003249AE"/>
    <w:rsid w:val="00330C20"/>
    <w:rsid w:val="00332AB4"/>
    <w:rsid w:val="00334797"/>
    <w:rsid w:val="00337548"/>
    <w:rsid w:val="003376F7"/>
    <w:rsid w:val="00337DB6"/>
    <w:rsid w:val="00340558"/>
    <w:rsid w:val="00350CDA"/>
    <w:rsid w:val="00350E03"/>
    <w:rsid w:val="00370A8F"/>
    <w:rsid w:val="00375B77"/>
    <w:rsid w:val="00377034"/>
    <w:rsid w:val="003806CA"/>
    <w:rsid w:val="003830B3"/>
    <w:rsid w:val="00386694"/>
    <w:rsid w:val="00386792"/>
    <w:rsid w:val="003A116A"/>
    <w:rsid w:val="003A790F"/>
    <w:rsid w:val="003B4BDE"/>
    <w:rsid w:val="003C0066"/>
    <w:rsid w:val="003C3F15"/>
    <w:rsid w:val="003C598E"/>
    <w:rsid w:val="003D7CA6"/>
    <w:rsid w:val="003E130D"/>
    <w:rsid w:val="003F3FD4"/>
    <w:rsid w:val="00406BEB"/>
    <w:rsid w:val="004174E9"/>
    <w:rsid w:val="004245F7"/>
    <w:rsid w:val="004304DC"/>
    <w:rsid w:val="004450DF"/>
    <w:rsid w:val="00446A54"/>
    <w:rsid w:val="00452929"/>
    <w:rsid w:val="00456DF3"/>
    <w:rsid w:val="00464912"/>
    <w:rsid w:val="00470388"/>
    <w:rsid w:val="00473647"/>
    <w:rsid w:val="00482332"/>
    <w:rsid w:val="0048453D"/>
    <w:rsid w:val="004852D8"/>
    <w:rsid w:val="00487839"/>
    <w:rsid w:val="004B6BE8"/>
    <w:rsid w:val="004B7F4D"/>
    <w:rsid w:val="004D53C7"/>
    <w:rsid w:val="004D5E8F"/>
    <w:rsid w:val="004D677F"/>
    <w:rsid w:val="004E1A04"/>
    <w:rsid w:val="004E50CC"/>
    <w:rsid w:val="004F0F42"/>
    <w:rsid w:val="004F3EDA"/>
    <w:rsid w:val="004F683D"/>
    <w:rsid w:val="00501DF1"/>
    <w:rsid w:val="00502627"/>
    <w:rsid w:val="00503D50"/>
    <w:rsid w:val="00510470"/>
    <w:rsid w:val="0051638A"/>
    <w:rsid w:val="0052194C"/>
    <w:rsid w:val="005239B5"/>
    <w:rsid w:val="00524418"/>
    <w:rsid w:val="005373AA"/>
    <w:rsid w:val="00540188"/>
    <w:rsid w:val="00555FF7"/>
    <w:rsid w:val="0055693C"/>
    <w:rsid w:val="005663A2"/>
    <w:rsid w:val="00572558"/>
    <w:rsid w:val="00576B1D"/>
    <w:rsid w:val="00582E89"/>
    <w:rsid w:val="00590683"/>
    <w:rsid w:val="00594FE5"/>
    <w:rsid w:val="005B3853"/>
    <w:rsid w:val="005B3891"/>
    <w:rsid w:val="005C20CD"/>
    <w:rsid w:val="005C2CAC"/>
    <w:rsid w:val="005D04B9"/>
    <w:rsid w:val="005E5CED"/>
    <w:rsid w:val="005F71D3"/>
    <w:rsid w:val="0060342B"/>
    <w:rsid w:val="006136C4"/>
    <w:rsid w:val="006159C9"/>
    <w:rsid w:val="00616683"/>
    <w:rsid w:val="00621ACA"/>
    <w:rsid w:val="006322E1"/>
    <w:rsid w:val="00633E9F"/>
    <w:rsid w:val="006369B2"/>
    <w:rsid w:val="00640E0C"/>
    <w:rsid w:val="00650574"/>
    <w:rsid w:val="0065301A"/>
    <w:rsid w:val="0065437E"/>
    <w:rsid w:val="006670BE"/>
    <w:rsid w:val="00670937"/>
    <w:rsid w:val="00694761"/>
    <w:rsid w:val="00696E2A"/>
    <w:rsid w:val="006C405A"/>
    <w:rsid w:val="006D2E70"/>
    <w:rsid w:val="006D7C26"/>
    <w:rsid w:val="006E596E"/>
    <w:rsid w:val="006F2DBB"/>
    <w:rsid w:val="00700AAA"/>
    <w:rsid w:val="007020E8"/>
    <w:rsid w:val="00714501"/>
    <w:rsid w:val="00750F1A"/>
    <w:rsid w:val="007608F2"/>
    <w:rsid w:val="00774D6C"/>
    <w:rsid w:val="007807EB"/>
    <w:rsid w:val="00782A26"/>
    <w:rsid w:val="007A4480"/>
    <w:rsid w:val="007C648B"/>
    <w:rsid w:val="007C6ECA"/>
    <w:rsid w:val="007D727A"/>
    <w:rsid w:val="007F566C"/>
    <w:rsid w:val="00803B6A"/>
    <w:rsid w:val="00815FBA"/>
    <w:rsid w:val="00823A8B"/>
    <w:rsid w:val="00825192"/>
    <w:rsid w:val="008253F2"/>
    <w:rsid w:val="00825B19"/>
    <w:rsid w:val="00831F9B"/>
    <w:rsid w:val="0083237F"/>
    <w:rsid w:val="00832A49"/>
    <w:rsid w:val="00837F1A"/>
    <w:rsid w:val="00840BE5"/>
    <w:rsid w:val="0084241C"/>
    <w:rsid w:val="00857E61"/>
    <w:rsid w:val="00861EBE"/>
    <w:rsid w:val="008759F3"/>
    <w:rsid w:val="008778B1"/>
    <w:rsid w:val="00884CB1"/>
    <w:rsid w:val="00894AE4"/>
    <w:rsid w:val="008A07B6"/>
    <w:rsid w:val="008A459C"/>
    <w:rsid w:val="008A6229"/>
    <w:rsid w:val="008C147F"/>
    <w:rsid w:val="008D3F3F"/>
    <w:rsid w:val="008E2755"/>
    <w:rsid w:val="008F7C59"/>
    <w:rsid w:val="009021A9"/>
    <w:rsid w:val="009167C5"/>
    <w:rsid w:val="00937695"/>
    <w:rsid w:val="00944A5B"/>
    <w:rsid w:val="00945D97"/>
    <w:rsid w:val="009615D6"/>
    <w:rsid w:val="0096296E"/>
    <w:rsid w:val="00970673"/>
    <w:rsid w:val="00971F71"/>
    <w:rsid w:val="00990F22"/>
    <w:rsid w:val="00991638"/>
    <w:rsid w:val="009A7561"/>
    <w:rsid w:val="009B6F72"/>
    <w:rsid w:val="009C13EE"/>
    <w:rsid w:val="009C5006"/>
    <w:rsid w:val="009D6108"/>
    <w:rsid w:val="009D76D0"/>
    <w:rsid w:val="009E3589"/>
    <w:rsid w:val="009E4F99"/>
    <w:rsid w:val="009E70BC"/>
    <w:rsid w:val="009F2E2B"/>
    <w:rsid w:val="009F7DF4"/>
    <w:rsid w:val="00A133CC"/>
    <w:rsid w:val="00A215EB"/>
    <w:rsid w:val="00A23632"/>
    <w:rsid w:val="00A32071"/>
    <w:rsid w:val="00A42B51"/>
    <w:rsid w:val="00A54266"/>
    <w:rsid w:val="00A63AD7"/>
    <w:rsid w:val="00A81671"/>
    <w:rsid w:val="00A81EEF"/>
    <w:rsid w:val="00A82C64"/>
    <w:rsid w:val="00A84AD4"/>
    <w:rsid w:val="00A873BB"/>
    <w:rsid w:val="00A87DC3"/>
    <w:rsid w:val="00A947B1"/>
    <w:rsid w:val="00A95DAA"/>
    <w:rsid w:val="00AA15C7"/>
    <w:rsid w:val="00AA64D2"/>
    <w:rsid w:val="00AC55C1"/>
    <w:rsid w:val="00AC7153"/>
    <w:rsid w:val="00AD38A0"/>
    <w:rsid w:val="00AD5143"/>
    <w:rsid w:val="00AE0F92"/>
    <w:rsid w:val="00AE2F8D"/>
    <w:rsid w:val="00AE516E"/>
    <w:rsid w:val="00AF6F61"/>
    <w:rsid w:val="00B025EA"/>
    <w:rsid w:val="00B1230C"/>
    <w:rsid w:val="00B1261A"/>
    <w:rsid w:val="00B15670"/>
    <w:rsid w:val="00B25F20"/>
    <w:rsid w:val="00B26140"/>
    <w:rsid w:val="00B31D81"/>
    <w:rsid w:val="00B32995"/>
    <w:rsid w:val="00B34C10"/>
    <w:rsid w:val="00B410F5"/>
    <w:rsid w:val="00B422AB"/>
    <w:rsid w:val="00B47A80"/>
    <w:rsid w:val="00B51E2D"/>
    <w:rsid w:val="00B56EA4"/>
    <w:rsid w:val="00B63859"/>
    <w:rsid w:val="00B66CE8"/>
    <w:rsid w:val="00B70581"/>
    <w:rsid w:val="00B7296F"/>
    <w:rsid w:val="00B76023"/>
    <w:rsid w:val="00B85BDB"/>
    <w:rsid w:val="00BA1682"/>
    <w:rsid w:val="00BA794D"/>
    <w:rsid w:val="00BB03F0"/>
    <w:rsid w:val="00BB06F8"/>
    <w:rsid w:val="00BB2836"/>
    <w:rsid w:val="00BC1177"/>
    <w:rsid w:val="00BD7B72"/>
    <w:rsid w:val="00BE65B8"/>
    <w:rsid w:val="00C1110C"/>
    <w:rsid w:val="00C122DB"/>
    <w:rsid w:val="00C152C6"/>
    <w:rsid w:val="00C21128"/>
    <w:rsid w:val="00C213C1"/>
    <w:rsid w:val="00C224FE"/>
    <w:rsid w:val="00C24DCD"/>
    <w:rsid w:val="00C41610"/>
    <w:rsid w:val="00C60CA9"/>
    <w:rsid w:val="00C71790"/>
    <w:rsid w:val="00C730AE"/>
    <w:rsid w:val="00C93372"/>
    <w:rsid w:val="00C94951"/>
    <w:rsid w:val="00C954D5"/>
    <w:rsid w:val="00CA2F62"/>
    <w:rsid w:val="00CB7423"/>
    <w:rsid w:val="00CC1F14"/>
    <w:rsid w:val="00CC2E7D"/>
    <w:rsid w:val="00CC4B12"/>
    <w:rsid w:val="00CC66FB"/>
    <w:rsid w:val="00CD193C"/>
    <w:rsid w:val="00CE127C"/>
    <w:rsid w:val="00CE2C86"/>
    <w:rsid w:val="00CE2C92"/>
    <w:rsid w:val="00CF1CB3"/>
    <w:rsid w:val="00CF4F09"/>
    <w:rsid w:val="00D150E8"/>
    <w:rsid w:val="00D1605C"/>
    <w:rsid w:val="00D16686"/>
    <w:rsid w:val="00D230F3"/>
    <w:rsid w:val="00D26CEC"/>
    <w:rsid w:val="00D27349"/>
    <w:rsid w:val="00D318C0"/>
    <w:rsid w:val="00D43719"/>
    <w:rsid w:val="00D73C97"/>
    <w:rsid w:val="00D7552F"/>
    <w:rsid w:val="00D76684"/>
    <w:rsid w:val="00D90310"/>
    <w:rsid w:val="00DA3DF5"/>
    <w:rsid w:val="00DB25E2"/>
    <w:rsid w:val="00DB611B"/>
    <w:rsid w:val="00DD2D2A"/>
    <w:rsid w:val="00DD33A7"/>
    <w:rsid w:val="00DD4738"/>
    <w:rsid w:val="00DE2F79"/>
    <w:rsid w:val="00DE5656"/>
    <w:rsid w:val="00DE66AF"/>
    <w:rsid w:val="00DE7974"/>
    <w:rsid w:val="00E124BD"/>
    <w:rsid w:val="00E21AE7"/>
    <w:rsid w:val="00E36B3C"/>
    <w:rsid w:val="00E412FF"/>
    <w:rsid w:val="00E51A85"/>
    <w:rsid w:val="00E63F1D"/>
    <w:rsid w:val="00E65F9C"/>
    <w:rsid w:val="00E81935"/>
    <w:rsid w:val="00E85713"/>
    <w:rsid w:val="00E87EF2"/>
    <w:rsid w:val="00E901A6"/>
    <w:rsid w:val="00E92C24"/>
    <w:rsid w:val="00E9373E"/>
    <w:rsid w:val="00EB3B3F"/>
    <w:rsid w:val="00EC720B"/>
    <w:rsid w:val="00EE0839"/>
    <w:rsid w:val="00EF0A67"/>
    <w:rsid w:val="00EF3760"/>
    <w:rsid w:val="00EF578D"/>
    <w:rsid w:val="00EF59E3"/>
    <w:rsid w:val="00F10329"/>
    <w:rsid w:val="00F10A7A"/>
    <w:rsid w:val="00F22D7C"/>
    <w:rsid w:val="00F22E2B"/>
    <w:rsid w:val="00F23EBD"/>
    <w:rsid w:val="00F26E27"/>
    <w:rsid w:val="00F52C85"/>
    <w:rsid w:val="00F52D2D"/>
    <w:rsid w:val="00F62C5E"/>
    <w:rsid w:val="00F71E31"/>
    <w:rsid w:val="00F732D4"/>
    <w:rsid w:val="00F83BC8"/>
    <w:rsid w:val="00F83D3F"/>
    <w:rsid w:val="00F87920"/>
    <w:rsid w:val="00F91410"/>
    <w:rsid w:val="00F95DA6"/>
    <w:rsid w:val="00FA1517"/>
    <w:rsid w:val="00FB2294"/>
    <w:rsid w:val="00FB6073"/>
    <w:rsid w:val="00FC69CA"/>
    <w:rsid w:val="00FD5309"/>
    <w:rsid w:val="00FD70A5"/>
    <w:rsid w:val="00FE218A"/>
    <w:rsid w:val="00FE2C24"/>
    <w:rsid w:val="00FE3C47"/>
    <w:rsid w:val="00FE43D7"/>
    <w:rsid w:val="00FE7E5F"/>
    <w:rsid w:val="00FF028F"/>
    <w:rsid w:val="00FF2653"/>
    <w:rsid w:val="00FF3E34"/>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2B15A8"/>
    <w:pPr>
      <w:spacing w:line="280" w:lineRule="atLeast"/>
    </w:pPr>
    <w:rPr>
      <w:rFonts w:ascii="Arial" w:hAnsi="Arial"/>
      <w:lang w:val="en-GB"/>
    </w:rPr>
  </w:style>
  <w:style w:type="paragraph" w:styleId="Kop1">
    <w:name w:val="heading 1"/>
    <w:basedOn w:val="Standaard"/>
    <w:next w:val="Standaard"/>
    <w:qFormat/>
    <w:rsid w:val="00DB25E2"/>
    <w:pPr>
      <w:keepNext/>
      <w:numPr>
        <w:numId w:val="7"/>
      </w:numPr>
      <w:spacing w:after="240"/>
      <w:outlineLvl w:val="0"/>
    </w:pPr>
    <w:rPr>
      <w:rFonts w:cs="Arial"/>
      <w:bCs/>
      <w:kern w:val="32"/>
      <w:szCs w:val="32"/>
    </w:rPr>
  </w:style>
  <w:style w:type="paragraph" w:styleId="Kop2">
    <w:name w:val="heading 2"/>
    <w:basedOn w:val="Standaard"/>
    <w:next w:val="Standaard"/>
    <w:qFormat/>
    <w:rsid w:val="00DB25E2"/>
    <w:pPr>
      <w:keepNext/>
      <w:numPr>
        <w:ilvl w:val="1"/>
        <w:numId w:val="7"/>
      </w:numPr>
      <w:outlineLvl w:val="1"/>
    </w:pPr>
    <w:rPr>
      <w:rFonts w:cs="Arial"/>
      <w:bCs/>
      <w:iCs/>
      <w:szCs w:val="28"/>
    </w:rPr>
  </w:style>
  <w:style w:type="paragraph" w:styleId="Kop3">
    <w:name w:val="heading 3"/>
    <w:basedOn w:val="Standaard"/>
    <w:next w:val="Standaard"/>
    <w:qFormat/>
    <w:rsid w:val="00DB25E2"/>
    <w:pPr>
      <w:keepNext/>
      <w:numPr>
        <w:ilvl w:val="2"/>
        <w:numId w:val="7"/>
      </w:numPr>
      <w:outlineLvl w:val="2"/>
    </w:pPr>
    <w:rPr>
      <w:rFonts w:cs="Arial"/>
      <w:bCs/>
      <w:szCs w:val="26"/>
    </w:rPr>
  </w:style>
  <w:style w:type="paragraph" w:styleId="Kop4">
    <w:name w:val="heading 4"/>
    <w:basedOn w:val="Standaard"/>
    <w:next w:val="Standaard"/>
    <w:qFormat/>
    <w:rsid w:val="004304DC"/>
    <w:pPr>
      <w:keepNext/>
      <w:numPr>
        <w:ilvl w:val="3"/>
        <w:numId w:val="7"/>
      </w:numPr>
      <w:outlineLvl w:val="3"/>
    </w:pPr>
    <w:rPr>
      <w:bCs/>
      <w:szCs w:val="28"/>
    </w:rPr>
  </w:style>
  <w:style w:type="paragraph" w:styleId="Kop5">
    <w:name w:val="heading 5"/>
    <w:basedOn w:val="Standaard"/>
    <w:next w:val="Standaard"/>
    <w:qFormat/>
    <w:rsid w:val="004304DC"/>
    <w:pPr>
      <w:numPr>
        <w:ilvl w:val="4"/>
        <w:numId w:val="7"/>
      </w:numPr>
      <w:outlineLvl w:val="4"/>
    </w:pPr>
    <w:rPr>
      <w:bCs/>
      <w:iCs/>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540188"/>
    <w:pPr>
      <w:tabs>
        <w:tab w:val="center" w:pos="4536"/>
        <w:tab w:val="right" w:pos="9072"/>
      </w:tabs>
    </w:pPr>
  </w:style>
  <w:style w:type="paragraph" w:styleId="Voettekst">
    <w:name w:val="footer"/>
    <w:basedOn w:val="Standaard"/>
    <w:rsid w:val="00540188"/>
    <w:pPr>
      <w:tabs>
        <w:tab w:val="center" w:pos="4536"/>
        <w:tab w:val="right" w:pos="9072"/>
      </w:tabs>
    </w:pPr>
  </w:style>
  <w:style w:type="table" w:styleId="Tabelraster">
    <w:name w:val="Table Grid"/>
    <w:basedOn w:val="Standaardtabel"/>
    <w:rsid w:val="00540188"/>
    <w:pPr>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umerationwithtext">
    <w:name w:val="Enumeration with text"/>
    <w:basedOn w:val="Standaard"/>
    <w:rsid w:val="0031624E"/>
    <w:pPr>
      <w:numPr>
        <w:numId w:val="1"/>
      </w:numPr>
    </w:pPr>
    <w:rPr>
      <w:lang w:val="en-US"/>
    </w:rPr>
  </w:style>
  <w:style w:type="paragraph" w:customStyle="1" w:styleId="Indentedenumerationwithtext">
    <w:name w:val="Indented enumeration with text"/>
    <w:basedOn w:val="Standaard"/>
    <w:rsid w:val="0031624E"/>
    <w:pPr>
      <w:numPr>
        <w:numId w:val="2"/>
      </w:numPr>
    </w:pPr>
  </w:style>
  <w:style w:type="paragraph" w:styleId="Lijstalinea">
    <w:name w:val="List Paragraph"/>
    <w:basedOn w:val="Standaard"/>
    <w:uiPriority w:val="34"/>
    <w:qFormat/>
    <w:rsid w:val="0096296E"/>
    <w:pPr>
      <w:spacing w:line="240" w:lineRule="auto"/>
      <w:ind w:left="720"/>
    </w:pPr>
    <w:rPr>
      <w:rFonts w:ascii="Calibri" w:eastAsia="Calibri" w:hAnsi="Calibri" w:cs="Calibri"/>
      <w:sz w:val="22"/>
      <w:szCs w:val="22"/>
      <w:lang w:val="nl-NL" w:eastAsia="en-US"/>
    </w:rPr>
  </w:style>
  <w:style w:type="paragraph" w:customStyle="1" w:styleId="stylelabel">
    <w:name w:val="style_label"/>
    <w:basedOn w:val="Standaard"/>
    <w:next w:val="Standaard"/>
    <w:rsid w:val="00350E03"/>
    <w:pPr>
      <w:spacing w:line="180" w:lineRule="atLeast"/>
    </w:pPr>
    <w:rPr>
      <w:b/>
      <w:sz w:val="13"/>
      <w:lang w:val="en-US"/>
    </w:rPr>
  </w:style>
  <w:style w:type="paragraph" w:styleId="Ballontekst">
    <w:name w:val="Balloon Text"/>
    <w:basedOn w:val="Standaard"/>
    <w:link w:val="BallontekstChar"/>
    <w:rsid w:val="008778B1"/>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8778B1"/>
    <w:rPr>
      <w:rFonts w:ascii="Tahoma" w:hAnsi="Tahoma" w:cs="Tahoma"/>
      <w:sz w:val="16"/>
      <w:szCs w:val="16"/>
      <w:lang w:val="en-GB"/>
    </w:rPr>
  </w:style>
  <w:style w:type="character" w:customStyle="1" w:styleId="KoptekstChar">
    <w:name w:val="Koptekst Char"/>
    <w:link w:val="Koptekst"/>
    <w:rsid w:val="008778B1"/>
    <w:rPr>
      <w:rFonts w:ascii="Arial" w:hAnsi="Arial"/>
      <w:lang w:val="en-GB"/>
    </w:rPr>
  </w:style>
  <w:style w:type="paragraph" w:customStyle="1" w:styleId="Default">
    <w:name w:val="Default"/>
    <w:rsid w:val="00FD5309"/>
    <w:pPr>
      <w:autoSpaceDE w:val="0"/>
      <w:autoSpaceDN w:val="0"/>
      <w:adjustRightInd w:val="0"/>
    </w:pPr>
    <w:rPr>
      <w:rFonts w:ascii="Calibri" w:hAnsi="Calibri" w:cs="Calibri"/>
      <w:color w:val="000000"/>
      <w:sz w:val="24"/>
      <w:szCs w:val="24"/>
    </w:rPr>
  </w:style>
  <w:style w:type="paragraph" w:styleId="Geenafstand">
    <w:name w:val="No Spacing"/>
    <w:uiPriority w:val="1"/>
    <w:qFormat/>
    <w:rsid w:val="005373AA"/>
    <w:pPr>
      <w:overflowPunct w:val="0"/>
      <w:autoSpaceDE w:val="0"/>
      <w:autoSpaceDN w:val="0"/>
      <w:adjustRightInd w:val="0"/>
      <w:ind w:left="121"/>
      <w:textAlignment w:val="baseline"/>
    </w:pPr>
    <w:rPr>
      <w:rFonts w:ascii="Verdana" w:hAnsi="Verdana"/>
    </w:rPr>
  </w:style>
  <w:style w:type="paragraph" w:styleId="Normaalweb">
    <w:name w:val="Normal (Web)"/>
    <w:basedOn w:val="Standaard"/>
    <w:uiPriority w:val="99"/>
    <w:rsid w:val="00AD5143"/>
    <w:pPr>
      <w:spacing w:before="100" w:beforeAutospacing="1" w:after="100" w:afterAutospacing="1" w:line="240" w:lineRule="auto"/>
    </w:pPr>
    <w:rPr>
      <w:rFonts w:ascii="Times New Roman" w:hAnsi="Times New Roman"/>
      <w:sz w:val="24"/>
      <w:szCs w:val="24"/>
      <w:lang w:val="nl-NL"/>
    </w:rPr>
  </w:style>
  <w:style w:type="table" w:customStyle="1" w:styleId="Tabelraster1">
    <w:name w:val="Tabelraster1"/>
    <w:basedOn w:val="Standaardtabel"/>
    <w:next w:val="Tabelraster"/>
    <w:rsid w:val="005C2C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zonderopmaak">
    <w:name w:val="Plain Text"/>
    <w:basedOn w:val="Standaard"/>
    <w:link w:val="TekstzonderopmaakChar"/>
    <w:uiPriority w:val="99"/>
    <w:unhideWhenUsed/>
    <w:rsid w:val="00C730AE"/>
    <w:pPr>
      <w:spacing w:line="240" w:lineRule="auto"/>
    </w:pPr>
    <w:rPr>
      <w:rFonts w:ascii="Consolas" w:eastAsiaTheme="minorHAnsi" w:hAnsi="Consolas" w:cstheme="minorBidi"/>
      <w:sz w:val="21"/>
      <w:szCs w:val="21"/>
      <w:lang w:val="nl-NL" w:eastAsia="en-US"/>
    </w:rPr>
  </w:style>
  <w:style w:type="character" w:customStyle="1" w:styleId="TekstzonderopmaakChar">
    <w:name w:val="Tekst zonder opmaak Char"/>
    <w:basedOn w:val="Standaardalinea-lettertype"/>
    <w:link w:val="Tekstzonderopmaak"/>
    <w:uiPriority w:val="99"/>
    <w:rsid w:val="00C730AE"/>
    <w:rPr>
      <w:rFonts w:ascii="Consolas" w:eastAsiaTheme="minorHAnsi" w:hAnsi="Consolas" w:cstheme="minorBidi"/>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093140">
      <w:bodyDiv w:val="1"/>
      <w:marLeft w:val="0"/>
      <w:marRight w:val="0"/>
      <w:marTop w:val="0"/>
      <w:marBottom w:val="0"/>
      <w:divBdr>
        <w:top w:val="none" w:sz="0" w:space="0" w:color="auto"/>
        <w:left w:val="none" w:sz="0" w:space="0" w:color="auto"/>
        <w:bottom w:val="none" w:sz="0" w:space="0" w:color="auto"/>
        <w:right w:val="none" w:sz="0" w:space="0" w:color="auto"/>
      </w:divBdr>
    </w:div>
    <w:div w:id="73745702">
      <w:bodyDiv w:val="1"/>
      <w:marLeft w:val="0"/>
      <w:marRight w:val="0"/>
      <w:marTop w:val="0"/>
      <w:marBottom w:val="0"/>
      <w:divBdr>
        <w:top w:val="none" w:sz="0" w:space="0" w:color="auto"/>
        <w:left w:val="none" w:sz="0" w:space="0" w:color="auto"/>
        <w:bottom w:val="none" w:sz="0" w:space="0" w:color="auto"/>
        <w:right w:val="none" w:sz="0" w:space="0" w:color="auto"/>
      </w:divBdr>
    </w:div>
    <w:div w:id="291710367">
      <w:bodyDiv w:val="1"/>
      <w:marLeft w:val="0"/>
      <w:marRight w:val="0"/>
      <w:marTop w:val="0"/>
      <w:marBottom w:val="0"/>
      <w:divBdr>
        <w:top w:val="none" w:sz="0" w:space="0" w:color="auto"/>
        <w:left w:val="none" w:sz="0" w:space="0" w:color="auto"/>
        <w:bottom w:val="none" w:sz="0" w:space="0" w:color="auto"/>
        <w:right w:val="none" w:sz="0" w:space="0" w:color="auto"/>
      </w:divBdr>
    </w:div>
    <w:div w:id="479276003">
      <w:bodyDiv w:val="1"/>
      <w:marLeft w:val="0"/>
      <w:marRight w:val="0"/>
      <w:marTop w:val="0"/>
      <w:marBottom w:val="0"/>
      <w:divBdr>
        <w:top w:val="none" w:sz="0" w:space="0" w:color="auto"/>
        <w:left w:val="none" w:sz="0" w:space="0" w:color="auto"/>
        <w:bottom w:val="none" w:sz="0" w:space="0" w:color="auto"/>
        <w:right w:val="none" w:sz="0" w:space="0" w:color="auto"/>
      </w:divBdr>
    </w:div>
    <w:div w:id="780883163">
      <w:bodyDiv w:val="1"/>
      <w:marLeft w:val="0"/>
      <w:marRight w:val="0"/>
      <w:marTop w:val="0"/>
      <w:marBottom w:val="0"/>
      <w:divBdr>
        <w:top w:val="none" w:sz="0" w:space="0" w:color="auto"/>
        <w:left w:val="none" w:sz="0" w:space="0" w:color="auto"/>
        <w:bottom w:val="none" w:sz="0" w:space="0" w:color="auto"/>
        <w:right w:val="none" w:sz="0" w:space="0" w:color="auto"/>
      </w:divBdr>
    </w:div>
    <w:div w:id="898638464">
      <w:bodyDiv w:val="1"/>
      <w:marLeft w:val="0"/>
      <w:marRight w:val="0"/>
      <w:marTop w:val="0"/>
      <w:marBottom w:val="0"/>
      <w:divBdr>
        <w:top w:val="none" w:sz="0" w:space="0" w:color="auto"/>
        <w:left w:val="none" w:sz="0" w:space="0" w:color="auto"/>
        <w:bottom w:val="none" w:sz="0" w:space="0" w:color="auto"/>
        <w:right w:val="none" w:sz="0" w:space="0" w:color="auto"/>
      </w:divBdr>
    </w:div>
    <w:div w:id="935673735">
      <w:bodyDiv w:val="1"/>
      <w:marLeft w:val="0"/>
      <w:marRight w:val="0"/>
      <w:marTop w:val="0"/>
      <w:marBottom w:val="0"/>
      <w:divBdr>
        <w:top w:val="none" w:sz="0" w:space="0" w:color="auto"/>
        <w:left w:val="none" w:sz="0" w:space="0" w:color="auto"/>
        <w:bottom w:val="none" w:sz="0" w:space="0" w:color="auto"/>
        <w:right w:val="none" w:sz="0" w:space="0" w:color="auto"/>
      </w:divBdr>
    </w:div>
    <w:div w:id="1074014612">
      <w:bodyDiv w:val="1"/>
      <w:marLeft w:val="0"/>
      <w:marRight w:val="0"/>
      <w:marTop w:val="0"/>
      <w:marBottom w:val="0"/>
      <w:divBdr>
        <w:top w:val="none" w:sz="0" w:space="0" w:color="auto"/>
        <w:left w:val="none" w:sz="0" w:space="0" w:color="auto"/>
        <w:bottom w:val="none" w:sz="0" w:space="0" w:color="auto"/>
        <w:right w:val="none" w:sz="0" w:space="0" w:color="auto"/>
      </w:divBdr>
    </w:div>
    <w:div w:id="1090660748">
      <w:bodyDiv w:val="1"/>
      <w:marLeft w:val="0"/>
      <w:marRight w:val="0"/>
      <w:marTop w:val="0"/>
      <w:marBottom w:val="0"/>
      <w:divBdr>
        <w:top w:val="none" w:sz="0" w:space="0" w:color="auto"/>
        <w:left w:val="none" w:sz="0" w:space="0" w:color="auto"/>
        <w:bottom w:val="none" w:sz="0" w:space="0" w:color="auto"/>
        <w:right w:val="none" w:sz="0" w:space="0" w:color="auto"/>
      </w:divBdr>
    </w:div>
    <w:div w:id="1097754682">
      <w:bodyDiv w:val="1"/>
      <w:marLeft w:val="0"/>
      <w:marRight w:val="0"/>
      <w:marTop w:val="0"/>
      <w:marBottom w:val="0"/>
      <w:divBdr>
        <w:top w:val="none" w:sz="0" w:space="0" w:color="auto"/>
        <w:left w:val="none" w:sz="0" w:space="0" w:color="auto"/>
        <w:bottom w:val="none" w:sz="0" w:space="0" w:color="auto"/>
        <w:right w:val="none" w:sz="0" w:space="0" w:color="auto"/>
      </w:divBdr>
    </w:div>
    <w:div w:id="1574048850">
      <w:bodyDiv w:val="1"/>
      <w:marLeft w:val="0"/>
      <w:marRight w:val="0"/>
      <w:marTop w:val="0"/>
      <w:marBottom w:val="0"/>
      <w:divBdr>
        <w:top w:val="none" w:sz="0" w:space="0" w:color="auto"/>
        <w:left w:val="none" w:sz="0" w:space="0" w:color="auto"/>
        <w:bottom w:val="none" w:sz="0" w:space="0" w:color="auto"/>
        <w:right w:val="none" w:sz="0" w:space="0" w:color="auto"/>
      </w:divBdr>
    </w:div>
    <w:div w:id="1575318012">
      <w:bodyDiv w:val="1"/>
      <w:marLeft w:val="0"/>
      <w:marRight w:val="0"/>
      <w:marTop w:val="0"/>
      <w:marBottom w:val="0"/>
      <w:divBdr>
        <w:top w:val="none" w:sz="0" w:space="0" w:color="auto"/>
        <w:left w:val="none" w:sz="0" w:space="0" w:color="auto"/>
        <w:bottom w:val="none" w:sz="0" w:space="0" w:color="auto"/>
        <w:right w:val="none" w:sz="0" w:space="0" w:color="auto"/>
      </w:divBdr>
    </w:div>
    <w:div w:id="1648364659">
      <w:bodyDiv w:val="1"/>
      <w:marLeft w:val="0"/>
      <w:marRight w:val="0"/>
      <w:marTop w:val="0"/>
      <w:marBottom w:val="0"/>
      <w:divBdr>
        <w:top w:val="none" w:sz="0" w:space="0" w:color="auto"/>
        <w:left w:val="none" w:sz="0" w:space="0" w:color="auto"/>
        <w:bottom w:val="none" w:sz="0" w:space="0" w:color="auto"/>
        <w:right w:val="none" w:sz="0" w:space="0" w:color="auto"/>
      </w:divBdr>
    </w:div>
    <w:div w:id="1657494955">
      <w:bodyDiv w:val="1"/>
      <w:marLeft w:val="0"/>
      <w:marRight w:val="0"/>
      <w:marTop w:val="0"/>
      <w:marBottom w:val="0"/>
      <w:divBdr>
        <w:top w:val="none" w:sz="0" w:space="0" w:color="auto"/>
        <w:left w:val="none" w:sz="0" w:space="0" w:color="auto"/>
        <w:bottom w:val="none" w:sz="0" w:space="0" w:color="auto"/>
        <w:right w:val="none" w:sz="0" w:space="0" w:color="auto"/>
      </w:divBdr>
    </w:div>
    <w:div w:id="1674990825">
      <w:bodyDiv w:val="1"/>
      <w:marLeft w:val="0"/>
      <w:marRight w:val="0"/>
      <w:marTop w:val="0"/>
      <w:marBottom w:val="0"/>
      <w:divBdr>
        <w:top w:val="none" w:sz="0" w:space="0" w:color="auto"/>
        <w:left w:val="none" w:sz="0" w:space="0" w:color="auto"/>
        <w:bottom w:val="none" w:sz="0" w:space="0" w:color="auto"/>
        <w:right w:val="none" w:sz="0" w:space="0" w:color="auto"/>
      </w:divBdr>
    </w:div>
    <w:div w:id="1821656773">
      <w:bodyDiv w:val="1"/>
      <w:marLeft w:val="0"/>
      <w:marRight w:val="0"/>
      <w:marTop w:val="0"/>
      <w:marBottom w:val="0"/>
      <w:divBdr>
        <w:top w:val="none" w:sz="0" w:space="0" w:color="auto"/>
        <w:left w:val="none" w:sz="0" w:space="0" w:color="auto"/>
        <w:bottom w:val="none" w:sz="0" w:space="0" w:color="auto"/>
        <w:right w:val="none" w:sz="0" w:space="0" w:color="auto"/>
      </w:divBdr>
    </w:div>
    <w:div w:id="1938900428">
      <w:bodyDiv w:val="1"/>
      <w:marLeft w:val="0"/>
      <w:marRight w:val="0"/>
      <w:marTop w:val="0"/>
      <w:marBottom w:val="0"/>
      <w:divBdr>
        <w:top w:val="none" w:sz="0" w:space="0" w:color="auto"/>
        <w:left w:val="none" w:sz="0" w:space="0" w:color="auto"/>
        <w:bottom w:val="none" w:sz="0" w:space="0" w:color="auto"/>
        <w:right w:val="none" w:sz="0" w:space="0" w:color="auto"/>
      </w:divBdr>
    </w:div>
    <w:div w:id="1951010212">
      <w:bodyDiv w:val="1"/>
      <w:marLeft w:val="0"/>
      <w:marRight w:val="0"/>
      <w:marTop w:val="0"/>
      <w:marBottom w:val="0"/>
      <w:divBdr>
        <w:top w:val="none" w:sz="0" w:space="0" w:color="auto"/>
        <w:left w:val="none" w:sz="0" w:space="0" w:color="auto"/>
        <w:bottom w:val="none" w:sz="0" w:space="0" w:color="auto"/>
        <w:right w:val="none" w:sz="0" w:space="0" w:color="auto"/>
      </w:divBdr>
    </w:div>
    <w:div w:id="202192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file:///C:\Program%20Files\Defensie\Logos\RO_BEELDMERK_Briefinprint_nl.png" TargetMode="External"/><Relationship Id="rId1" Type="http://schemas.openxmlformats.org/officeDocument/2006/relationships/image" Target="media/image1.png"/><Relationship Id="rId4" Type="http://schemas.openxmlformats.org/officeDocument/2006/relationships/image" Target="file:///C:\Program%20Files\Defensie\Logos\RO_D_CDC_Woordbeeld_Briefinprint_nl.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efensie\Templates\app_sending.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3BBF1-228B-4AEB-8DC4-C1757D56F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app_sending</Template>
  <TotalTime>0</TotalTime>
  <Pages>7</Pages>
  <Words>2076</Words>
  <Characters>12128</Characters>
  <Application>Microsoft Office Word</Application>
  <DocSecurity>0</DocSecurity>
  <Lines>101</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1</vt:lpstr>
      <vt:lpstr>1</vt:lpstr>
    </vt:vector>
  </TitlesOfParts>
  <Company>Ministerie van Defensie</Company>
  <LinksUpToDate>false</LinksUpToDate>
  <CharactersWithSpaces>14176</CharactersWithSpaces>
  <SharedDoc>false</SharedDoc>
  <HLinks>
    <vt:vector size="12" baseType="variant">
      <vt:variant>
        <vt:i4>8323084</vt:i4>
      </vt:variant>
      <vt:variant>
        <vt:i4>74243</vt:i4>
      </vt:variant>
      <vt:variant>
        <vt:i4>1025</vt:i4>
      </vt:variant>
      <vt:variant>
        <vt:i4>1</vt:i4>
      </vt:variant>
      <vt:variant>
        <vt:lpwstr>C:\Program Files\Defensie\Logos\RO_BEELDMERK_Briefinprint_nl.png</vt:lpwstr>
      </vt:variant>
      <vt:variant>
        <vt:lpwstr/>
      </vt:variant>
      <vt:variant>
        <vt:i4>5898302</vt:i4>
      </vt:variant>
      <vt:variant>
        <vt:i4>-1</vt:i4>
      </vt:variant>
      <vt:variant>
        <vt:i4>2049</vt:i4>
      </vt:variant>
      <vt:variant>
        <vt:i4>1</vt:i4>
      </vt:variant>
      <vt:variant>
        <vt:lpwstr>C:\Program Files\Defensie\Logos\RO_D_CDC_Woordbeeld_Briefinprint_nl.png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u00i7c4</dc:creator>
  <cp:lastModifiedBy>u00a725</cp:lastModifiedBy>
  <cp:revision>3</cp:revision>
  <cp:lastPrinted>2013-10-16T06:15:00Z</cp:lastPrinted>
  <dcterms:created xsi:type="dcterms:W3CDTF">2013-10-16T06:09:00Z</dcterms:created>
  <dcterms:modified xsi:type="dcterms:W3CDTF">2013-10-16T06:17:00Z</dcterms:modified>
</cp:coreProperties>
</file>